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94E4D" w14:textId="37FDDEDF" w:rsidR="002E05C9" w:rsidRPr="00B554C0" w:rsidRDefault="00A34AB6" w:rsidP="00D67E52">
      <w:pPr>
        <w:pStyle w:val="Podtytu"/>
        <w:rPr>
          <w:rFonts w:ascii="Cambria" w:hAnsi="Cambria" w:cs="Times New Roman"/>
        </w:rPr>
      </w:pPr>
      <w:r w:rsidRPr="00B554C0">
        <w:rPr>
          <w:rFonts w:ascii="Cambria" w:hAnsi="Cambria" w:cs="Times New Roman"/>
        </w:rPr>
        <w:t>Załącznik N</w:t>
      </w:r>
      <w:r w:rsidR="0084569F" w:rsidRPr="00B554C0">
        <w:rPr>
          <w:rFonts w:ascii="Cambria" w:hAnsi="Cambria" w:cs="Times New Roman"/>
        </w:rPr>
        <w:t xml:space="preserve">r </w:t>
      </w:r>
      <w:r w:rsidR="001F269D" w:rsidRPr="00B554C0">
        <w:rPr>
          <w:rFonts w:ascii="Cambria" w:hAnsi="Cambria" w:cs="Times New Roman"/>
        </w:rPr>
        <w:t>2</w:t>
      </w:r>
      <w:r w:rsidR="002E05C9" w:rsidRPr="00B554C0">
        <w:rPr>
          <w:rFonts w:ascii="Cambria" w:hAnsi="Cambria" w:cs="Times New Roman"/>
        </w:rPr>
        <w:t xml:space="preserve"> d</w:t>
      </w:r>
      <w:r w:rsidR="002E05C9" w:rsidRPr="00B554C0">
        <w:rPr>
          <w:rFonts w:ascii="Cambria" w:hAnsi="Cambria"/>
        </w:rPr>
        <w:t xml:space="preserve">o Zapytania Ofertowego </w:t>
      </w:r>
    </w:p>
    <w:p w14:paraId="7A1D9219" w14:textId="575CAFBD" w:rsidR="002E05C9" w:rsidRPr="00B554C0" w:rsidRDefault="002E05C9" w:rsidP="002E05C9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</w:rPr>
      </w:pPr>
      <w:r w:rsidRPr="00B554C0">
        <w:rPr>
          <w:rFonts w:ascii="Cambria" w:hAnsi="Cambria" w:cs="Times New Roman"/>
          <w:b/>
        </w:rPr>
        <w:t>Projekt umowy</w:t>
      </w:r>
      <w:r w:rsidR="001F269D" w:rsidRPr="00B554C0">
        <w:rPr>
          <w:rFonts w:ascii="Cambria" w:hAnsi="Cambria" w:cs="Times New Roman"/>
          <w:b/>
        </w:rPr>
        <w:t xml:space="preserve"> </w:t>
      </w:r>
    </w:p>
    <w:p w14:paraId="5B7AB6C7" w14:textId="77777777" w:rsidR="002E05C9" w:rsidRPr="00B554C0" w:rsidRDefault="002E05C9" w:rsidP="002E05C9">
      <w:pPr>
        <w:pStyle w:val="Bezodstpw"/>
        <w:spacing w:line="276" w:lineRule="auto"/>
        <w:jc w:val="right"/>
        <w:rPr>
          <w:rFonts w:ascii="Cambria" w:hAnsi="Cambria"/>
          <w:b/>
          <w:sz w:val="24"/>
          <w:szCs w:val="24"/>
        </w:rPr>
      </w:pPr>
    </w:p>
    <w:p w14:paraId="0DC2C723" w14:textId="3412FD72" w:rsidR="002E05C9" w:rsidRPr="007A40A5" w:rsidRDefault="00BA7BF0" w:rsidP="002E05C9">
      <w:pPr>
        <w:spacing w:line="276" w:lineRule="auto"/>
        <w:jc w:val="center"/>
        <w:rPr>
          <w:b/>
          <w:sz w:val="22"/>
        </w:rPr>
      </w:pPr>
      <w:r w:rsidRPr="007A40A5">
        <w:rPr>
          <w:b/>
          <w:sz w:val="22"/>
        </w:rPr>
        <w:t>Umowa Nr …… / 20</w:t>
      </w:r>
      <w:r w:rsidR="00AC05F5" w:rsidRPr="007A40A5">
        <w:rPr>
          <w:b/>
          <w:sz w:val="22"/>
        </w:rPr>
        <w:t>2</w:t>
      </w:r>
      <w:r w:rsidR="00A330EA">
        <w:rPr>
          <w:b/>
          <w:sz w:val="22"/>
        </w:rPr>
        <w:t>6</w:t>
      </w:r>
    </w:p>
    <w:p w14:paraId="045E5133" w14:textId="77777777" w:rsidR="002E05C9" w:rsidRPr="007A40A5" w:rsidRDefault="002E05C9" w:rsidP="002E05C9">
      <w:pPr>
        <w:spacing w:line="276" w:lineRule="auto"/>
        <w:jc w:val="center"/>
        <w:rPr>
          <w:b/>
          <w:sz w:val="22"/>
        </w:rPr>
      </w:pPr>
    </w:p>
    <w:p w14:paraId="1D9EC143" w14:textId="77777777" w:rsidR="00C421D5" w:rsidRPr="00C421D5" w:rsidRDefault="00C421D5" w:rsidP="00C421D5">
      <w:pPr>
        <w:widowControl w:val="0"/>
        <w:suppressAutoHyphens/>
        <w:autoSpaceDE w:val="0"/>
        <w:spacing w:after="0" w:line="276" w:lineRule="auto"/>
        <w:ind w:left="0" w:firstLine="0"/>
        <w:rPr>
          <w:rFonts w:eastAsia="Times New Roman" w:cs="Calibri"/>
          <w:snapToGrid w:val="0"/>
          <w:color w:val="auto"/>
          <w:sz w:val="22"/>
        </w:rPr>
      </w:pPr>
      <w:r w:rsidRPr="00C421D5">
        <w:rPr>
          <w:rFonts w:eastAsia="Times New Roman" w:cs="Calibri"/>
          <w:snapToGrid w:val="0"/>
          <w:color w:val="auto"/>
          <w:sz w:val="22"/>
        </w:rPr>
        <w:t xml:space="preserve">zawarta w dniu ............................... r., pomiędzy: </w:t>
      </w:r>
    </w:p>
    <w:p w14:paraId="6E68F005" w14:textId="77777777" w:rsidR="00C421D5" w:rsidRPr="00C421D5" w:rsidRDefault="00C421D5" w:rsidP="00C421D5">
      <w:pPr>
        <w:widowControl w:val="0"/>
        <w:suppressAutoHyphens/>
        <w:autoSpaceDE w:val="0"/>
        <w:spacing w:after="0" w:line="276" w:lineRule="auto"/>
        <w:ind w:left="0" w:firstLine="0"/>
        <w:rPr>
          <w:rFonts w:eastAsia="Times New Roman" w:cs="Calibri"/>
          <w:snapToGrid w:val="0"/>
          <w:color w:val="auto"/>
          <w:sz w:val="22"/>
        </w:rPr>
      </w:pPr>
      <w:bookmarkStart w:id="0" w:name="_Hlk162943191"/>
      <w:r w:rsidRPr="00C421D5">
        <w:rPr>
          <w:rFonts w:eastAsia="Times New Roman" w:cs="Calibri"/>
          <w:b/>
          <w:bCs/>
          <w:snapToGrid w:val="0"/>
          <w:color w:val="auto"/>
          <w:sz w:val="22"/>
        </w:rPr>
        <w:t>………………..</w:t>
      </w:r>
    </w:p>
    <w:p w14:paraId="4ACCD100" w14:textId="77777777" w:rsidR="00C421D5" w:rsidRPr="00C421D5" w:rsidRDefault="00C421D5" w:rsidP="00C421D5">
      <w:pPr>
        <w:widowControl w:val="0"/>
        <w:suppressAutoHyphens/>
        <w:autoSpaceDE w:val="0"/>
        <w:spacing w:after="0" w:line="276" w:lineRule="auto"/>
        <w:ind w:left="0" w:firstLine="0"/>
        <w:rPr>
          <w:rFonts w:eastAsia="Times New Roman" w:cs="Calibri"/>
          <w:snapToGrid w:val="0"/>
          <w:color w:val="auto"/>
          <w:sz w:val="22"/>
        </w:rPr>
      </w:pPr>
      <w:r w:rsidRPr="00C421D5">
        <w:rPr>
          <w:rFonts w:eastAsia="Times New Roman" w:cs="Calibri"/>
          <w:snapToGrid w:val="0"/>
          <w:color w:val="auto"/>
          <w:sz w:val="22"/>
        </w:rPr>
        <w:t>NIP: ……………………, REGON: …………………</w:t>
      </w:r>
    </w:p>
    <w:p w14:paraId="2E7AB71B" w14:textId="77777777" w:rsidR="00C421D5" w:rsidRPr="00C421D5" w:rsidRDefault="00C421D5" w:rsidP="00C421D5">
      <w:pPr>
        <w:widowControl w:val="0"/>
        <w:suppressAutoHyphens/>
        <w:autoSpaceDE w:val="0"/>
        <w:spacing w:after="0" w:line="276" w:lineRule="auto"/>
        <w:ind w:left="0" w:firstLine="0"/>
        <w:rPr>
          <w:rFonts w:eastAsia="Times New Roman" w:cs="Calibri"/>
          <w:snapToGrid w:val="0"/>
          <w:color w:val="auto"/>
          <w:sz w:val="22"/>
        </w:rPr>
      </w:pPr>
      <w:r w:rsidRPr="00C421D5">
        <w:rPr>
          <w:rFonts w:eastAsia="Times New Roman" w:cs="Calibri"/>
          <w:snapToGrid w:val="0"/>
          <w:color w:val="auto"/>
          <w:sz w:val="22"/>
        </w:rPr>
        <w:t xml:space="preserve">reprezentowaną przez: </w:t>
      </w:r>
    </w:p>
    <w:p w14:paraId="34CF52F0" w14:textId="77777777" w:rsidR="00C421D5" w:rsidRPr="00C421D5" w:rsidRDefault="00C421D5" w:rsidP="00C421D5">
      <w:pPr>
        <w:widowControl w:val="0"/>
        <w:suppressAutoHyphens/>
        <w:autoSpaceDE w:val="0"/>
        <w:spacing w:after="0" w:line="276" w:lineRule="auto"/>
        <w:ind w:left="0" w:firstLine="0"/>
        <w:rPr>
          <w:rFonts w:eastAsia="Times New Roman" w:cs="Calibri"/>
          <w:snapToGrid w:val="0"/>
          <w:color w:val="auto"/>
          <w:sz w:val="22"/>
        </w:rPr>
      </w:pPr>
      <w:r w:rsidRPr="00C421D5">
        <w:rPr>
          <w:rFonts w:eastAsia="Times New Roman" w:cs="Calibri"/>
          <w:snapToGrid w:val="0"/>
          <w:color w:val="auto"/>
          <w:sz w:val="22"/>
        </w:rPr>
        <w:t>Pana ………………..– ……………………</w:t>
      </w:r>
    </w:p>
    <w:p w14:paraId="10AD89A5" w14:textId="77777777" w:rsidR="00C421D5" w:rsidRPr="00C421D5" w:rsidRDefault="00C421D5" w:rsidP="00C421D5">
      <w:pPr>
        <w:widowControl w:val="0"/>
        <w:suppressAutoHyphens/>
        <w:autoSpaceDE w:val="0"/>
        <w:spacing w:after="0" w:line="276" w:lineRule="auto"/>
        <w:ind w:left="0" w:firstLine="0"/>
        <w:rPr>
          <w:rFonts w:eastAsia="Times New Roman" w:cs="Calibri"/>
          <w:snapToGrid w:val="0"/>
          <w:color w:val="auto"/>
          <w:sz w:val="22"/>
        </w:rPr>
      </w:pPr>
      <w:r w:rsidRPr="00C421D5">
        <w:rPr>
          <w:rFonts w:eastAsia="Times New Roman" w:cs="Calibri"/>
          <w:snapToGrid w:val="0"/>
          <w:color w:val="auto"/>
          <w:sz w:val="22"/>
        </w:rPr>
        <w:t>Przy kontrasygnacie ……………….. – ………………………..</w:t>
      </w:r>
    </w:p>
    <w:bookmarkEnd w:id="0"/>
    <w:p w14:paraId="6C864B37" w14:textId="77777777" w:rsidR="00C421D5" w:rsidRPr="00C421D5" w:rsidRDefault="00C421D5" w:rsidP="00C421D5">
      <w:pPr>
        <w:widowControl w:val="0"/>
        <w:suppressAutoHyphens/>
        <w:autoSpaceDE w:val="0"/>
        <w:spacing w:after="0" w:line="276" w:lineRule="auto"/>
        <w:ind w:left="0" w:firstLine="0"/>
        <w:rPr>
          <w:rFonts w:eastAsia="Times New Roman" w:cs="Calibri"/>
          <w:snapToGrid w:val="0"/>
          <w:color w:val="auto"/>
          <w:sz w:val="22"/>
        </w:rPr>
      </w:pPr>
      <w:r w:rsidRPr="00C421D5">
        <w:rPr>
          <w:rFonts w:eastAsia="Times New Roman" w:cs="Calibri"/>
          <w:snapToGrid w:val="0"/>
          <w:color w:val="auto"/>
          <w:sz w:val="22"/>
        </w:rPr>
        <w:t>zwaną w dalszej części umowy „Zamawiającym”</w:t>
      </w:r>
    </w:p>
    <w:p w14:paraId="770079BC" w14:textId="77777777" w:rsidR="00C421D5" w:rsidRPr="00C421D5" w:rsidRDefault="00C421D5" w:rsidP="00C421D5">
      <w:pPr>
        <w:suppressAutoHyphens/>
        <w:spacing w:after="0" w:line="276" w:lineRule="auto"/>
        <w:ind w:left="0" w:firstLine="0"/>
        <w:rPr>
          <w:rFonts w:eastAsia="Times New Roman" w:cs="Calibri"/>
          <w:snapToGrid w:val="0"/>
          <w:color w:val="auto"/>
          <w:sz w:val="22"/>
        </w:rPr>
      </w:pPr>
      <w:r w:rsidRPr="00C421D5">
        <w:rPr>
          <w:rFonts w:eastAsia="Times New Roman" w:cs="Calibri"/>
          <w:snapToGrid w:val="0"/>
          <w:color w:val="auto"/>
          <w:sz w:val="22"/>
        </w:rPr>
        <w:t>a</w:t>
      </w:r>
      <w:r w:rsidRPr="00C421D5">
        <w:rPr>
          <w:rFonts w:eastAsia="Times New Roman" w:cs="Arial"/>
          <w:color w:val="auto"/>
          <w:sz w:val="22"/>
          <w:lang w:eastAsia="zh-CN"/>
        </w:rPr>
        <w:t xml:space="preserve"> </w:t>
      </w:r>
    </w:p>
    <w:p w14:paraId="684B0BC5" w14:textId="77777777" w:rsidR="00C421D5" w:rsidRPr="00C421D5" w:rsidRDefault="00C421D5" w:rsidP="00C421D5">
      <w:pPr>
        <w:suppressAutoHyphens/>
        <w:spacing w:after="0" w:line="276" w:lineRule="auto"/>
        <w:ind w:left="0" w:firstLine="0"/>
        <w:rPr>
          <w:rFonts w:eastAsia="Times New Roman" w:cs="Arial"/>
          <w:color w:val="auto"/>
          <w:sz w:val="22"/>
          <w:lang w:eastAsia="zh-CN"/>
        </w:rPr>
      </w:pPr>
      <w:r w:rsidRPr="00C421D5">
        <w:rPr>
          <w:rFonts w:eastAsia="Times New Roman" w:cs="Arial"/>
          <w:i/>
          <w:iCs/>
          <w:color w:val="auto"/>
          <w:sz w:val="22"/>
          <w:lang w:eastAsia="zh-CN"/>
        </w:rPr>
        <w:t>*gdy kontrahentem jest spółka prawa handlowego:</w:t>
      </w:r>
    </w:p>
    <w:p w14:paraId="220F62C1" w14:textId="77777777" w:rsidR="00C421D5" w:rsidRPr="00C421D5" w:rsidRDefault="00C421D5" w:rsidP="00C421D5">
      <w:pPr>
        <w:suppressAutoHyphens/>
        <w:spacing w:after="0" w:line="276" w:lineRule="auto"/>
        <w:ind w:left="0" w:firstLine="0"/>
        <w:rPr>
          <w:rFonts w:eastAsia="Times New Roman" w:cs="Arial"/>
          <w:color w:val="auto"/>
          <w:sz w:val="22"/>
          <w:lang w:eastAsia="zh-CN"/>
        </w:rPr>
      </w:pPr>
      <w:r w:rsidRPr="00C421D5">
        <w:rPr>
          <w:rFonts w:eastAsia="Times New Roman" w:cs="Arial"/>
          <w:b/>
          <w:bCs/>
          <w:color w:val="auto"/>
          <w:sz w:val="22"/>
          <w:lang w:eastAsia="zh-CN"/>
        </w:rPr>
        <w:t xml:space="preserve">spółką pod firmą „…” </w:t>
      </w:r>
      <w:r w:rsidRPr="00C421D5">
        <w:rPr>
          <w:rFonts w:eastAsia="Times New Roman" w:cs="Arial"/>
          <w:color w:val="auto"/>
          <w:sz w:val="22"/>
          <w:lang w:eastAsia="zh-CN"/>
        </w:rPr>
        <w:t xml:space="preserve">z siedzibą w ... </w:t>
      </w:r>
      <w:r w:rsidRPr="00C421D5">
        <w:rPr>
          <w:rFonts w:eastAsia="Times New Roman" w:cs="Arial"/>
          <w:i/>
          <w:iCs/>
          <w:color w:val="auto"/>
          <w:sz w:val="22"/>
          <w:lang w:eastAsia="zh-CN"/>
        </w:rPr>
        <w:t xml:space="preserve">(wpisać </w:t>
      </w:r>
      <w:r w:rsidRPr="00C421D5">
        <w:rPr>
          <w:rFonts w:eastAsia="Times New Roman" w:cs="Arial"/>
          <w:b/>
          <w:bCs/>
          <w:i/>
          <w:iCs/>
          <w:color w:val="auto"/>
          <w:sz w:val="22"/>
          <w:lang w:eastAsia="zh-CN"/>
        </w:rPr>
        <w:t xml:space="preserve">tylko </w:t>
      </w:r>
      <w:r w:rsidRPr="00C421D5">
        <w:rPr>
          <w:rFonts w:eastAsia="Times New Roman" w:cs="Arial"/>
          <w:i/>
          <w:iCs/>
          <w:color w:val="auto"/>
          <w:sz w:val="22"/>
          <w:lang w:eastAsia="zh-CN"/>
        </w:rPr>
        <w:t>nazwę miasta/miejscowości)</w:t>
      </w:r>
      <w:r w:rsidRPr="00C421D5">
        <w:rPr>
          <w:rFonts w:eastAsia="Times New Roman" w:cs="Arial"/>
          <w:color w:val="auto"/>
          <w:sz w:val="22"/>
          <w:lang w:eastAsia="zh-CN"/>
        </w:rPr>
        <w:t xml:space="preserve">, </w:t>
      </w:r>
      <w:r w:rsidRPr="00C421D5">
        <w:rPr>
          <w:rFonts w:eastAsia="Times New Roman" w:cs="Arial"/>
          <w:color w:val="auto"/>
          <w:sz w:val="22"/>
          <w:lang w:eastAsia="zh-CN"/>
        </w:rPr>
        <w:br/>
        <w:t xml:space="preserve">ul. ………., ………………. </w:t>
      </w:r>
      <w:r w:rsidRPr="00C421D5">
        <w:rPr>
          <w:rFonts w:eastAsia="Times New Roman" w:cs="Arial"/>
          <w:i/>
          <w:iCs/>
          <w:color w:val="auto"/>
          <w:sz w:val="22"/>
          <w:lang w:eastAsia="zh-CN"/>
        </w:rPr>
        <w:t>(wpisać adres)</w:t>
      </w:r>
      <w:r w:rsidRPr="00C421D5">
        <w:rPr>
          <w:rFonts w:eastAsia="Times New Roman" w:cs="Arial"/>
          <w:color w:val="auto"/>
          <w:sz w:val="22"/>
          <w:lang w:eastAsia="zh-CN"/>
        </w:rPr>
        <w:t xml:space="preserve">, wpisaną do Rejestru Przedsiębiorców Krajowego Rejestru Sądowego pod numerem KRS ... – zgodnie z wydrukiem z Centralnej Informacji Krajowego Rejestru Sądowego, stanowiącym załącznik do umowy, NIP ……………….., REGON …………………….., zwaną dalej </w:t>
      </w:r>
      <w:r w:rsidRPr="00C421D5">
        <w:rPr>
          <w:rFonts w:eastAsia="Times New Roman" w:cs="Arial"/>
          <w:b/>
          <w:bCs/>
          <w:color w:val="auto"/>
          <w:sz w:val="22"/>
          <w:lang w:eastAsia="zh-CN"/>
        </w:rPr>
        <w:t>„Wykonawcą”</w:t>
      </w:r>
      <w:r w:rsidRPr="00C421D5">
        <w:rPr>
          <w:rFonts w:eastAsia="Times New Roman" w:cs="Arial"/>
          <w:color w:val="auto"/>
          <w:sz w:val="22"/>
          <w:lang w:eastAsia="zh-CN"/>
        </w:rPr>
        <w:t>, reprezentowaną przez ..........</w:t>
      </w:r>
      <w:r w:rsidRPr="00C421D5">
        <w:rPr>
          <w:rFonts w:eastAsia="Times New Roman" w:cs="Arial"/>
          <w:color w:val="auto"/>
          <w:sz w:val="22"/>
          <w:vertAlign w:val="superscript"/>
          <w:lang w:eastAsia="zh-CN"/>
        </w:rPr>
        <w:footnoteReference w:id="1"/>
      </w:r>
      <w:r w:rsidRPr="00C421D5">
        <w:rPr>
          <w:rFonts w:eastAsia="Times New Roman" w:cs="Arial"/>
          <w:color w:val="auto"/>
          <w:sz w:val="22"/>
          <w:lang w:eastAsia="zh-CN"/>
        </w:rPr>
        <w:t>/reprezentowaną przez … działającą/-ego na podstawie pełnomocnictwa, stanowiącego załącznik do umowy</w:t>
      </w:r>
      <w:r w:rsidRPr="00C421D5">
        <w:rPr>
          <w:rFonts w:eastAsia="Times New Roman" w:cs="Arial"/>
          <w:color w:val="auto"/>
          <w:sz w:val="22"/>
          <w:vertAlign w:val="superscript"/>
          <w:lang w:eastAsia="zh-CN"/>
        </w:rPr>
        <w:footnoteReference w:id="2"/>
      </w:r>
      <w:r w:rsidRPr="00C421D5">
        <w:rPr>
          <w:rFonts w:eastAsia="Times New Roman" w:cs="Arial"/>
          <w:color w:val="auto"/>
          <w:sz w:val="22"/>
          <w:lang w:eastAsia="zh-CN"/>
        </w:rPr>
        <w:t>,</w:t>
      </w:r>
    </w:p>
    <w:p w14:paraId="434C45F4" w14:textId="77777777" w:rsidR="00C421D5" w:rsidRPr="00C421D5" w:rsidRDefault="00C421D5" w:rsidP="00C421D5">
      <w:pPr>
        <w:suppressAutoHyphens/>
        <w:spacing w:after="0" w:line="276" w:lineRule="auto"/>
        <w:ind w:left="0" w:firstLine="0"/>
        <w:rPr>
          <w:rFonts w:eastAsia="Times New Roman" w:cs="Arial"/>
          <w:color w:val="auto"/>
          <w:sz w:val="22"/>
          <w:lang w:eastAsia="zh-CN"/>
        </w:rPr>
      </w:pPr>
    </w:p>
    <w:p w14:paraId="60247230" w14:textId="77777777" w:rsidR="00C421D5" w:rsidRPr="00C421D5" w:rsidRDefault="00C421D5" w:rsidP="00C421D5">
      <w:pPr>
        <w:suppressAutoHyphens/>
        <w:spacing w:after="0" w:line="276" w:lineRule="auto"/>
        <w:ind w:left="0" w:firstLine="0"/>
        <w:rPr>
          <w:rFonts w:eastAsia="Times New Roman" w:cs="Arial"/>
          <w:color w:val="auto"/>
          <w:sz w:val="22"/>
          <w:lang w:eastAsia="zh-CN"/>
        </w:rPr>
      </w:pPr>
      <w:r w:rsidRPr="00C421D5">
        <w:rPr>
          <w:rFonts w:eastAsia="Times New Roman" w:cs="Arial"/>
          <w:i/>
          <w:iCs/>
          <w:color w:val="auto"/>
          <w:sz w:val="22"/>
          <w:lang w:eastAsia="zh-CN"/>
        </w:rPr>
        <w:t>*gdy kontrahentem jest osoba fizyczna prowadząca działalność gospodarczą</w:t>
      </w:r>
      <w:r w:rsidRPr="00C421D5">
        <w:rPr>
          <w:rFonts w:eastAsia="Times New Roman" w:cs="Arial"/>
          <w:color w:val="auto"/>
          <w:sz w:val="22"/>
          <w:lang w:eastAsia="zh-CN"/>
        </w:rPr>
        <w:t>:</w:t>
      </w:r>
    </w:p>
    <w:p w14:paraId="713D7F64" w14:textId="77777777" w:rsidR="00C421D5" w:rsidRPr="00C421D5" w:rsidRDefault="00C421D5" w:rsidP="00C421D5">
      <w:pPr>
        <w:suppressAutoHyphens/>
        <w:spacing w:after="0" w:line="276" w:lineRule="auto"/>
        <w:ind w:left="0" w:firstLine="0"/>
        <w:rPr>
          <w:rFonts w:eastAsia="Times New Roman" w:cs="Arial"/>
          <w:color w:val="auto"/>
          <w:sz w:val="22"/>
          <w:lang w:eastAsia="zh-CN"/>
        </w:rPr>
      </w:pPr>
      <w:r w:rsidRPr="00C421D5">
        <w:rPr>
          <w:rFonts w:eastAsia="Times New Roman" w:cs="Arial"/>
          <w:b/>
          <w:bCs/>
          <w:color w:val="auto"/>
          <w:sz w:val="22"/>
          <w:lang w:eastAsia="zh-CN"/>
        </w:rPr>
        <w:t>Panią/Panem …………</w:t>
      </w:r>
      <w:r w:rsidRPr="00C421D5">
        <w:rPr>
          <w:rFonts w:eastAsia="Times New Roman" w:cs="Arial"/>
          <w:color w:val="auto"/>
          <w:sz w:val="22"/>
          <w:lang w:eastAsia="zh-CN"/>
        </w:rPr>
        <w:t>, prowadzącą/-</w:t>
      </w:r>
      <w:proofErr w:type="spellStart"/>
      <w:r w:rsidRPr="00C421D5">
        <w:rPr>
          <w:rFonts w:eastAsia="Times New Roman" w:cs="Arial"/>
          <w:color w:val="auto"/>
          <w:sz w:val="22"/>
          <w:lang w:eastAsia="zh-CN"/>
        </w:rPr>
        <w:t>ym</w:t>
      </w:r>
      <w:proofErr w:type="spellEnd"/>
      <w:r w:rsidRPr="00C421D5">
        <w:rPr>
          <w:rFonts w:eastAsia="Times New Roman" w:cs="Arial"/>
          <w:color w:val="auto"/>
          <w:sz w:val="22"/>
          <w:lang w:eastAsia="zh-CN"/>
        </w:rPr>
        <w:t xml:space="preserve"> działalność gospodarczą pod firmą „…” z siedzibą w … </w:t>
      </w:r>
      <w:r w:rsidRPr="00C421D5">
        <w:rPr>
          <w:rFonts w:eastAsia="Times New Roman" w:cs="Arial"/>
          <w:i/>
          <w:iCs/>
          <w:color w:val="auto"/>
          <w:sz w:val="22"/>
          <w:lang w:eastAsia="zh-CN"/>
        </w:rPr>
        <w:t>(wpisać tylko nazwę miasta/miejscowości)</w:t>
      </w:r>
      <w:r w:rsidRPr="00C421D5">
        <w:rPr>
          <w:rFonts w:eastAsia="Times New Roman" w:cs="Arial"/>
          <w:color w:val="auto"/>
          <w:sz w:val="22"/>
          <w:lang w:eastAsia="zh-CN"/>
        </w:rPr>
        <w:t xml:space="preserve">, ul. ……………….. </w:t>
      </w:r>
      <w:r w:rsidRPr="00C421D5">
        <w:rPr>
          <w:rFonts w:eastAsia="Times New Roman" w:cs="Arial"/>
          <w:i/>
          <w:iCs/>
          <w:color w:val="auto"/>
          <w:sz w:val="22"/>
          <w:lang w:eastAsia="zh-CN"/>
        </w:rPr>
        <w:t>(wpisać adres)</w:t>
      </w:r>
      <w:r w:rsidRPr="00C421D5">
        <w:rPr>
          <w:rFonts w:eastAsia="Times New Roman" w:cs="Arial"/>
          <w:color w:val="auto"/>
          <w:sz w:val="22"/>
          <w:lang w:eastAsia="zh-CN"/>
        </w:rPr>
        <w:t>, – zgodnie z wydrukiem z Centralnej Ewidencji i Informacji o Działalności Gospodarczej, stanowiącym załącznik do umowy, NIP ……………, REGON …………., zwaną/-</w:t>
      </w:r>
      <w:proofErr w:type="spellStart"/>
      <w:r w:rsidRPr="00C421D5">
        <w:rPr>
          <w:rFonts w:eastAsia="Times New Roman" w:cs="Arial"/>
          <w:color w:val="auto"/>
          <w:sz w:val="22"/>
          <w:lang w:eastAsia="zh-CN"/>
        </w:rPr>
        <w:t>ym</w:t>
      </w:r>
      <w:proofErr w:type="spellEnd"/>
      <w:r w:rsidRPr="00C421D5">
        <w:rPr>
          <w:rFonts w:eastAsia="Times New Roman" w:cs="Arial"/>
          <w:color w:val="auto"/>
          <w:sz w:val="22"/>
          <w:lang w:eastAsia="zh-CN"/>
        </w:rPr>
        <w:t xml:space="preserve"> dalej </w:t>
      </w:r>
      <w:r w:rsidRPr="00C421D5">
        <w:rPr>
          <w:rFonts w:eastAsia="Times New Roman" w:cs="Arial"/>
          <w:b/>
          <w:bCs/>
          <w:color w:val="auto"/>
          <w:sz w:val="22"/>
          <w:lang w:eastAsia="zh-CN"/>
        </w:rPr>
        <w:t>„Wykonawcą”</w:t>
      </w:r>
      <w:r w:rsidRPr="00C421D5">
        <w:rPr>
          <w:rFonts w:eastAsia="Times New Roman" w:cs="Arial"/>
          <w:b/>
          <w:bCs/>
          <w:i/>
          <w:iCs/>
          <w:color w:val="auto"/>
          <w:sz w:val="22"/>
          <w:lang w:eastAsia="zh-CN"/>
        </w:rPr>
        <w:t xml:space="preserve">, </w:t>
      </w:r>
      <w:r w:rsidRPr="00C421D5">
        <w:rPr>
          <w:rFonts w:eastAsia="Times New Roman" w:cs="Arial"/>
          <w:color w:val="auto"/>
          <w:sz w:val="22"/>
          <w:lang w:eastAsia="zh-CN"/>
        </w:rPr>
        <w:t>reprezentowaną/-</w:t>
      </w:r>
      <w:proofErr w:type="spellStart"/>
      <w:r w:rsidRPr="00C421D5">
        <w:rPr>
          <w:rFonts w:eastAsia="Times New Roman" w:cs="Arial"/>
          <w:color w:val="auto"/>
          <w:sz w:val="22"/>
          <w:lang w:eastAsia="zh-CN"/>
        </w:rPr>
        <w:t>ym</w:t>
      </w:r>
      <w:proofErr w:type="spellEnd"/>
      <w:r w:rsidRPr="00C421D5">
        <w:rPr>
          <w:rFonts w:eastAsia="Times New Roman" w:cs="Arial"/>
          <w:color w:val="auto"/>
          <w:sz w:val="22"/>
          <w:lang w:eastAsia="zh-CN"/>
        </w:rPr>
        <w:t xml:space="preserve"> przez … działającą/-ego na podstawie pełnomocnictwa, stanowiącego załącznik do umowy</w:t>
      </w:r>
      <w:r w:rsidRPr="00C421D5">
        <w:rPr>
          <w:rFonts w:eastAsia="Times New Roman" w:cs="Arial"/>
          <w:color w:val="auto"/>
          <w:sz w:val="22"/>
          <w:vertAlign w:val="superscript"/>
          <w:lang w:eastAsia="zh-CN"/>
        </w:rPr>
        <w:footnoteReference w:id="3"/>
      </w:r>
      <w:r w:rsidRPr="00C421D5">
        <w:rPr>
          <w:rFonts w:eastAsia="Times New Roman" w:cs="Arial"/>
          <w:color w:val="auto"/>
          <w:sz w:val="22"/>
          <w:lang w:eastAsia="zh-CN"/>
        </w:rPr>
        <w:t xml:space="preserve">, </w:t>
      </w:r>
    </w:p>
    <w:p w14:paraId="5F4D0501" w14:textId="77777777" w:rsidR="00C421D5" w:rsidRPr="00C421D5" w:rsidRDefault="00C421D5" w:rsidP="00C421D5">
      <w:pPr>
        <w:suppressAutoHyphens/>
        <w:spacing w:after="0" w:line="276" w:lineRule="auto"/>
        <w:ind w:left="0" w:firstLine="0"/>
        <w:rPr>
          <w:rFonts w:eastAsia="Times New Roman" w:cs="Arial"/>
          <w:color w:val="auto"/>
          <w:sz w:val="22"/>
          <w:lang w:eastAsia="zh-CN"/>
        </w:rPr>
      </w:pPr>
      <w:r w:rsidRPr="00C421D5">
        <w:rPr>
          <w:rFonts w:eastAsia="Times New Roman" w:cs="Arial"/>
          <w:color w:val="auto"/>
          <w:sz w:val="22"/>
          <w:lang w:eastAsia="zh-CN"/>
        </w:rPr>
        <w:t xml:space="preserve">wspólnie zwanymi dalej </w:t>
      </w:r>
      <w:r w:rsidRPr="00C421D5">
        <w:rPr>
          <w:rFonts w:eastAsia="Times New Roman" w:cs="Arial"/>
          <w:b/>
          <w:bCs/>
          <w:color w:val="auto"/>
          <w:sz w:val="22"/>
          <w:lang w:eastAsia="zh-CN"/>
        </w:rPr>
        <w:t>„Stronami”</w:t>
      </w:r>
      <w:r w:rsidRPr="00C421D5">
        <w:rPr>
          <w:rFonts w:eastAsia="Times New Roman" w:cs="Arial"/>
          <w:color w:val="auto"/>
          <w:sz w:val="22"/>
          <w:lang w:eastAsia="zh-CN"/>
        </w:rPr>
        <w:t xml:space="preserve">, </w:t>
      </w:r>
    </w:p>
    <w:p w14:paraId="28C5E3F0" w14:textId="77777777" w:rsidR="00C421D5" w:rsidRPr="00C421D5" w:rsidRDefault="00C421D5" w:rsidP="00C421D5">
      <w:pPr>
        <w:suppressAutoHyphens/>
        <w:spacing w:after="0" w:line="276" w:lineRule="auto"/>
        <w:ind w:left="0" w:firstLine="0"/>
        <w:jc w:val="left"/>
        <w:rPr>
          <w:rFonts w:eastAsia="Times New Roman" w:cs="Helvetica"/>
          <w:color w:val="auto"/>
          <w:sz w:val="22"/>
          <w:lang w:eastAsia="zh-CN"/>
        </w:rPr>
      </w:pPr>
      <w:r w:rsidRPr="00C421D5">
        <w:rPr>
          <w:rFonts w:eastAsia="Times New Roman" w:cs="Helvetica"/>
          <w:color w:val="auto"/>
          <w:sz w:val="22"/>
          <w:lang w:eastAsia="zh-CN"/>
        </w:rPr>
        <w:t>o następującej treści:</w:t>
      </w:r>
    </w:p>
    <w:p w14:paraId="53124A12" w14:textId="77777777" w:rsidR="00C421D5" w:rsidRPr="00D462EA" w:rsidRDefault="00C421D5" w:rsidP="00C421D5">
      <w:pPr>
        <w:spacing w:line="276" w:lineRule="auto"/>
        <w:ind w:left="709" w:hanging="709"/>
        <w:rPr>
          <w:color w:val="000000" w:themeColor="text1"/>
          <w:sz w:val="22"/>
        </w:rPr>
      </w:pPr>
    </w:p>
    <w:p w14:paraId="08FF4A47" w14:textId="77777777" w:rsidR="00245A12" w:rsidRPr="007A40A5" w:rsidRDefault="0038690C" w:rsidP="008509EE">
      <w:pPr>
        <w:pStyle w:val="Nagwek1"/>
        <w:spacing w:after="18"/>
        <w:ind w:left="411" w:right="405"/>
        <w:rPr>
          <w:sz w:val="22"/>
        </w:rPr>
      </w:pPr>
      <w:r w:rsidRPr="007A40A5">
        <w:rPr>
          <w:sz w:val="22"/>
        </w:rPr>
        <w:t>§ 1</w:t>
      </w:r>
    </w:p>
    <w:p w14:paraId="44D1373F" w14:textId="77777777" w:rsidR="008509EE" w:rsidRPr="007A40A5" w:rsidRDefault="008509EE" w:rsidP="008509EE">
      <w:pPr>
        <w:jc w:val="center"/>
        <w:rPr>
          <w:b/>
          <w:sz w:val="22"/>
        </w:rPr>
      </w:pPr>
      <w:r w:rsidRPr="007A40A5">
        <w:rPr>
          <w:b/>
          <w:sz w:val="22"/>
        </w:rPr>
        <w:t>Oświadczenie Zamawiającego</w:t>
      </w:r>
    </w:p>
    <w:p w14:paraId="1B1A1D5F" w14:textId="77777777" w:rsidR="00A330EA" w:rsidRPr="005765E0" w:rsidRDefault="00A330EA" w:rsidP="00A330EA">
      <w:pPr>
        <w:contextualSpacing/>
        <w:rPr>
          <w:bCs/>
          <w:iCs/>
          <w:sz w:val="22"/>
        </w:rPr>
      </w:pPr>
      <w:r w:rsidRPr="005765E0">
        <w:rPr>
          <w:bCs/>
          <w:iCs/>
          <w:sz w:val="22"/>
        </w:rPr>
        <w:t xml:space="preserve">Zadanie współfinansowane ze środków Europejskiego Funduszu Społecznego Plus w ramach </w:t>
      </w:r>
    </w:p>
    <w:p w14:paraId="53E5941C" w14:textId="77777777" w:rsidR="00A330EA" w:rsidRPr="005765E0" w:rsidRDefault="00A330EA" w:rsidP="00A330EA">
      <w:pPr>
        <w:contextualSpacing/>
        <w:rPr>
          <w:bCs/>
          <w:iCs/>
          <w:sz w:val="22"/>
        </w:rPr>
      </w:pPr>
      <w:r w:rsidRPr="005765E0">
        <w:rPr>
          <w:bCs/>
          <w:iCs/>
          <w:sz w:val="22"/>
        </w:rPr>
        <w:t xml:space="preserve">Działania 10.3 Kształcenie ogólne </w:t>
      </w:r>
    </w:p>
    <w:p w14:paraId="296FE4C5" w14:textId="77777777" w:rsidR="00A330EA" w:rsidRPr="005765E0" w:rsidRDefault="00A330EA" w:rsidP="00A330EA">
      <w:pPr>
        <w:contextualSpacing/>
        <w:rPr>
          <w:bCs/>
          <w:iCs/>
          <w:sz w:val="22"/>
        </w:rPr>
      </w:pPr>
      <w:r w:rsidRPr="005765E0">
        <w:rPr>
          <w:bCs/>
          <w:iCs/>
          <w:sz w:val="22"/>
        </w:rPr>
        <w:t xml:space="preserve">Priorytetu X Lepsza edukacja programu </w:t>
      </w:r>
    </w:p>
    <w:p w14:paraId="44A810F0" w14:textId="77777777" w:rsidR="00A330EA" w:rsidRPr="005765E0" w:rsidRDefault="00A330EA" w:rsidP="00A330EA">
      <w:pPr>
        <w:contextualSpacing/>
        <w:rPr>
          <w:b/>
          <w:sz w:val="22"/>
        </w:rPr>
      </w:pPr>
      <w:r w:rsidRPr="005765E0">
        <w:rPr>
          <w:bCs/>
          <w:iCs/>
          <w:sz w:val="22"/>
        </w:rPr>
        <w:t>Fundusze Europejskie dla Lubelskiego 2021-2027</w:t>
      </w:r>
    </w:p>
    <w:p w14:paraId="7CFD1BCE" w14:textId="77777777" w:rsidR="00D13353" w:rsidRPr="007A40A5" w:rsidRDefault="00D13353" w:rsidP="00D13353">
      <w:pPr>
        <w:shd w:val="clear" w:color="auto" w:fill="FFFFFF"/>
        <w:spacing w:line="276" w:lineRule="auto"/>
        <w:ind w:firstLine="0"/>
        <w:rPr>
          <w:sz w:val="22"/>
        </w:rPr>
      </w:pPr>
    </w:p>
    <w:p w14:paraId="39D3CC79" w14:textId="1520B3E3" w:rsidR="00245A12" w:rsidRPr="007A40A5" w:rsidRDefault="0038690C" w:rsidP="00D13353">
      <w:pPr>
        <w:shd w:val="clear" w:color="auto" w:fill="FFFFFF"/>
        <w:spacing w:line="276" w:lineRule="auto"/>
        <w:ind w:firstLine="0"/>
        <w:jc w:val="center"/>
        <w:rPr>
          <w:b/>
          <w:bCs/>
          <w:sz w:val="22"/>
        </w:rPr>
      </w:pPr>
      <w:r w:rsidRPr="007A40A5">
        <w:rPr>
          <w:b/>
          <w:bCs/>
          <w:sz w:val="22"/>
        </w:rPr>
        <w:t>§ 2</w:t>
      </w:r>
    </w:p>
    <w:p w14:paraId="0D581C12" w14:textId="77777777" w:rsidR="005758D6" w:rsidRPr="007A40A5" w:rsidRDefault="005758D6" w:rsidP="005758D6">
      <w:pPr>
        <w:jc w:val="center"/>
        <w:rPr>
          <w:b/>
          <w:bCs/>
          <w:sz w:val="22"/>
        </w:rPr>
      </w:pPr>
      <w:r w:rsidRPr="007A40A5">
        <w:rPr>
          <w:b/>
          <w:bCs/>
          <w:sz w:val="22"/>
        </w:rPr>
        <w:t>Przedmiot umowy</w:t>
      </w:r>
    </w:p>
    <w:p w14:paraId="0839976A" w14:textId="02AB2962" w:rsidR="00A63C6F" w:rsidRPr="007A40A5" w:rsidRDefault="00A330EA" w:rsidP="00087525">
      <w:pPr>
        <w:pStyle w:val="Standard"/>
        <w:numPr>
          <w:ilvl w:val="0"/>
          <w:numId w:val="1"/>
        </w:numPr>
        <w:autoSpaceDE w:val="0"/>
        <w:ind w:right="159"/>
        <w:jc w:val="both"/>
        <w:rPr>
          <w:rFonts w:ascii="Cambria" w:hAnsi="Cambria"/>
          <w:b/>
          <w:sz w:val="22"/>
          <w:szCs w:val="22"/>
          <w:lang w:val="pl-PL"/>
        </w:rPr>
      </w:pPr>
      <w:r w:rsidRPr="00A330EA">
        <w:rPr>
          <w:rFonts w:ascii="Cambria" w:hAnsi="Cambria"/>
          <w:bCs/>
          <w:sz w:val="22"/>
          <w:szCs w:val="22"/>
          <w:lang w:val="pl-PL"/>
        </w:rPr>
        <w:t xml:space="preserve">Przedmiotem zamówienia jest usługa cateringowa w trakcie wydarzeń integracyjnych i spotkań organizowanych w ramach projektów pn.: „Wsparcie procesu transformacji </w:t>
      </w:r>
      <w:r w:rsidRPr="00A330EA">
        <w:rPr>
          <w:rFonts w:ascii="Cambria" w:hAnsi="Cambria"/>
          <w:bCs/>
          <w:sz w:val="22"/>
          <w:szCs w:val="22"/>
          <w:lang w:val="pl-PL"/>
        </w:rPr>
        <w:lastRenderedPageBreak/>
        <w:t>szkolnictwa specjalnego na terenie Powiatu Radzyńskiego”</w:t>
      </w:r>
      <w:r w:rsidR="00713E6B">
        <w:rPr>
          <w:rFonts w:ascii="Cambria" w:hAnsi="Cambria"/>
          <w:bCs/>
          <w:sz w:val="22"/>
          <w:szCs w:val="22"/>
          <w:lang w:val="pl-PL"/>
        </w:rPr>
        <w:t xml:space="preserve"> w zakresie Części</w:t>
      </w:r>
      <w:r w:rsidR="00713E6B">
        <w:rPr>
          <w:rStyle w:val="Odwoanieprzypisudolnego"/>
          <w:rFonts w:ascii="Cambria" w:hAnsi="Cambria"/>
          <w:bCs/>
          <w:sz w:val="22"/>
          <w:szCs w:val="22"/>
          <w:lang w:val="pl-PL"/>
        </w:rPr>
        <w:footnoteReference w:id="4"/>
      </w:r>
      <w:r w:rsidR="00713E6B">
        <w:rPr>
          <w:rFonts w:ascii="Cambria" w:hAnsi="Cambria"/>
          <w:bCs/>
          <w:sz w:val="22"/>
          <w:szCs w:val="22"/>
          <w:lang w:val="pl-PL"/>
        </w:rPr>
        <w:t>: ………</w:t>
      </w:r>
      <w:r>
        <w:rPr>
          <w:rFonts w:ascii="Cambria" w:hAnsi="Cambria"/>
          <w:bCs/>
          <w:sz w:val="22"/>
          <w:szCs w:val="22"/>
          <w:lang w:val="pl-PL"/>
        </w:rPr>
        <w:t xml:space="preserve"> </w:t>
      </w:r>
      <w:r w:rsidR="00941D55" w:rsidRPr="007A40A5">
        <w:rPr>
          <w:rFonts w:ascii="Cambria" w:eastAsia="Times New Roman" w:hAnsi="Cambria" w:cs="Arial"/>
          <w:color w:val="000000"/>
          <w:sz w:val="22"/>
          <w:szCs w:val="22"/>
          <w:lang w:val="pl-PL" w:eastAsia="pl-PL"/>
        </w:rPr>
        <w:t xml:space="preserve">zgodnie z opisem przedmiotu zamówienia stanowiącym Załącznik nr 1 do Umowy oraz ze złożoną ofertą Wykonawcy stanowiącą Załącznik nr 2 do Umowy - </w:t>
      </w:r>
      <w:r w:rsidR="00A63C6F" w:rsidRPr="007A40A5">
        <w:rPr>
          <w:rFonts w:ascii="Cambria" w:eastAsia="Times New Roman" w:hAnsi="Cambria" w:cs="Arial"/>
          <w:color w:val="000000"/>
          <w:sz w:val="22"/>
          <w:szCs w:val="22"/>
          <w:lang w:val="pl-PL" w:eastAsia="pl-PL"/>
        </w:rPr>
        <w:t xml:space="preserve">zwanego dalej: </w:t>
      </w:r>
      <w:r w:rsidR="00A63C6F" w:rsidRPr="007A40A5">
        <w:rPr>
          <w:rFonts w:ascii="Cambria" w:eastAsia="Times New Roman" w:hAnsi="Cambria" w:cs="Arial"/>
          <w:i/>
          <w:color w:val="000000"/>
          <w:sz w:val="22"/>
          <w:szCs w:val="22"/>
          <w:lang w:val="pl-PL" w:eastAsia="pl-PL"/>
        </w:rPr>
        <w:t xml:space="preserve">przedmiotem zamówienia </w:t>
      </w:r>
      <w:r w:rsidR="00A63C6F" w:rsidRPr="007A40A5">
        <w:rPr>
          <w:rFonts w:ascii="Cambria" w:eastAsia="Times New Roman" w:hAnsi="Cambria" w:cs="Arial"/>
          <w:color w:val="000000"/>
          <w:sz w:val="22"/>
          <w:szCs w:val="22"/>
          <w:lang w:val="pl-PL" w:eastAsia="pl-PL"/>
        </w:rPr>
        <w:t>lub</w:t>
      </w:r>
      <w:r w:rsidR="00A63C6F" w:rsidRPr="007A40A5">
        <w:rPr>
          <w:rFonts w:ascii="Cambria" w:eastAsia="Times New Roman" w:hAnsi="Cambria" w:cs="Arial"/>
          <w:i/>
          <w:color w:val="000000"/>
          <w:sz w:val="22"/>
          <w:szCs w:val="22"/>
          <w:lang w:val="pl-PL" w:eastAsia="pl-PL"/>
        </w:rPr>
        <w:t xml:space="preserve"> przedmiotem umowy</w:t>
      </w:r>
      <w:r w:rsidR="00A63C6F" w:rsidRPr="007A40A5">
        <w:rPr>
          <w:rFonts w:ascii="Cambria" w:eastAsia="Times New Roman" w:hAnsi="Cambria" w:cs="Arial"/>
          <w:color w:val="000000"/>
          <w:sz w:val="22"/>
          <w:szCs w:val="22"/>
          <w:lang w:val="pl-PL" w:eastAsia="pl-PL"/>
        </w:rPr>
        <w:t>.</w:t>
      </w:r>
    </w:p>
    <w:p w14:paraId="511306EF" w14:textId="1EE6D6CB" w:rsidR="00934B8E" w:rsidRPr="007A40A5" w:rsidRDefault="003C66E6" w:rsidP="00087525">
      <w:pPr>
        <w:pStyle w:val="Standard"/>
        <w:numPr>
          <w:ilvl w:val="0"/>
          <w:numId w:val="1"/>
        </w:numPr>
        <w:autoSpaceDE w:val="0"/>
        <w:spacing w:line="276" w:lineRule="auto"/>
        <w:ind w:right="159"/>
        <w:jc w:val="both"/>
        <w:rPr>
          <w:rFonts w:ascii="Cambria" w:hAnsi="Cambria"/>
          <w:sz w:val="22"/>
          <w:szCs w:val="22"/>
          <w:lang w:val="pl-PL"/>
        </w:rPr>
      </w:pPr>
      <w:r w:rsidRPr="007A40A5">
        <w:rPr>
          <w:rFonts w:ascii="Cambria" w:eastAsia="Times New Roman" w:hAnsi="Cambria" w:cs="Arial"/>
          <w:color w:val="000000"/>
          <w:sz w:val="22"/>
          <w:szCs w:val="22"/>
          <w:lang w:val="pl-PL" w:eastAsia="pl-PL"/>
        </w:rPr>
        <w:t xml:space="preserve">Szczegółowy zakres umowy oraz opis przedmiotu </w:t>
      </w:r>
      <w:r w:rsidR="00C15FBC" w:rsidRPr="007A40A5">
        <w:rPr>
          <w:rFonts w:ascii="Cambria" w:eastAsia="Times New Roman" w:hAnsi="Cambria" w:cs="Arial"/>
          <w:color w:val="000000"/>
          <w:sz w:val="22"/>
          <w:szCs w:val="22"/>
          <w:lang w:val="pl-PL" w:eastAsia="pl-PL"/>
        </w:rPr>
        <w:t xml:space="preserve">zamówienia zostały opisane </w:t>
      </w:r>
      <w:r w:rsidR="00C15FBC" w:rsidRPr="007A40A5">
        <w:rPr>
          <w:rFonts w:ascii="Cambria" w:eastAsia="Times New Roman" w:hAnsi="Cambria" w:cs="Arial"/>
          <w:color w:val="000000"/>
          <w:sz w:val="22"/>
          <w:szCs w:val="22"/>
          <w:lang w:val="pl-PL" w:eastAsia="pl-PL"/>
        </w:rPr>
        <w:br/>
        <w:t>w zapytaniu ofertowym oraz</w:t>
      </w:r>
      <w:r w:rsidR="00136B06" w:rsidRPr="007A40A5">
        <w:rPr>
          <w:rFonts w:ascii="Cambria" w:eastAsia="Times New Roman" w:hAnsi="Cambria" w:cs="Arial"/>
          <w:color w:val="000000"/>
          <w:sz w:val="22"/>
          <w:szCs w:val="22"/>
          <w:lang w:val="pl-PL" w:eastAsia="pl-PL"/>
        </w:rPr>
        <w:t xml:space="preserve"> opisie przedmiotu zamówienia kt</w:t>
      </w:r>
      <w:r w:rsidR="000C7CE5">
        <w:rPr>
          <w:rFonts w:ascii="Cambria" w:eastAsia="Times New Roman" w:hAnsi="Cambria" w:cs="Arial"/>
          <w:color w:val="000000"/>
          <w:sz w:val="22"/>
          <w:szCs w:val="22"/>
          <w:lang w:val="pl-PL" w:eastAsia="pl-PL"/>
        </w:rPr>
        <w:t>ó</w:t>
      </w:r>
      <w:r w:rsidR="00136B06" w:rsidRPr="007A40A5">
        <w:rPr>
          <w:rFonts w:ascii="Cambria" w:eastAsia="Times New Roman" w:hAnsi="Cambria" w:cs="Arial"/>
          <w:color w:val="000000"/>
          <w:sz w:val="22"/>
          <w:szCs w:val="22"/>
          <w:lang w:val="pl-PL" w:eastAsia="pl-PL"/>
        </w:rPr>
        <w:t>re</w:t>
      </w:r>
      <w:r w:rsidR="00C15FBC" w:rsidRPr="007A40A5">
        <w:rPr>
          <w:rFonts w:ascii="Cambria" w:eastAsia="Times New Roman" w:hAnsi="Cambria" w:cs="Arial"/>
          <w:color w:val="000000"/>
          <w:sz w:val="22"/>
          <w:szCs w:val="22"/>
          <w:lang w:val="pl-PL" w:eastAsia="pl-PL"/>
        </w:rPr>
        <w:t xml:space="preserve"> stanowią </w:t>
      </w:r>
      <w:r w:rsidRPr="007A40A5">
        <w:rPr>
          <w:rFonts w:ascii="Cambria" w:eastAsia="Times New Roman" w:hAnsi="Cambria" w:cs="Arial"/>
          <w:color w:val="000000"/>
          <w:sz w:val="22"/>
          <w:szCs w:val="22"/>
          <w:lang w:val="pl-PL" w:eastAsia="pl-PL"/>
        </w:rPr>
        <w:t>załącznik</w:t>
      </w:r>
      <w:r w:rsidR="00E55B3B" w:rsidRPr="007A40A5">
        <w:rPr>
          <w:rFonts w:ascii="Cambria" w:eastAsia="Times New Roman" w:hAnsi="Cambria" w:cs="Arial"/>
          <w:color w:val="000000"/>
          <w:sz w:val="22"/>
          <w:szCs w:val="22"/>
          <w:lang w:val="pl-PL" w:eastAsia="pl-PL"/>
        </w:rPr>
        <w:t>i</w:t>
      </w:r>
      <w:r w:rsidRPr="007A40A5">
        <w:rPr>
          <w:rFonts w:ascii="Cambria" w:eastAsia="Times New Roman" w:hAnsi="Cambria" w:cs="Arial"/>
          <w:color w:val="000000"/>
          <w:sz w:val="22"/>
          <w:szCs w:val="22"/>
          <w:lang w:val="pl-PL" w:eastAsia="pl-PL"/>
        </w:rPr>
        <w:t xml:space="preserve"> do niniejszej umowy</w:t>
      </w:r>
      <w:r w:rsidR="00087525" w:rsidRPr="007A40A5">
        <w:rPr>
          <w:rFonts w:ascii="Cambria" w:hAnsi="Cambria"/>
          <w:sz w:val="22"/>
          <w:szCs w:val="22"/>
          <w:lang w:val="pl-PL"/>
        </w:rPr>
        <w:t>.</w:t>
      </w:r>
    </w:p>
    <w:p w14:paraId="1E51EAB2" w14:textId="77777777" w:rsidR="00862CC8" w:rsidRPr="007A40A5" w:rsidRDefault="00862CC8" w:rsidP="00862CC8">
      <w:pPr>
        <w:pStyle w:val="Standard"/>
        <w:autoSpaceDE w:val="0"/>
        <w:spacing w:line="276" w:lineRule="auto"/>
        <w:ind w:left="375" w:right="159"/>
        <w:jc w:val="both"/>
        <w:rPr>
          <w:rFonts w:ascii="Cambria" w:hAnsi="Cambria"/>
          <w:b/>
          <w:sz w:val="22"/>
          <w:szCs w:val="22"/>
          <w:lang w:val="pl-PL"/>
        </w:rPr>
      </w:pPr>
    </w:p>
    <w:p w14:paraId="47A56B6E" w14:textId="77777777" w:rsidR="005758D6" w:rsidRPr="007A40A5" w:rsidRDefault="00862CC8" w:rsidP="00862CC8">
      <w:pPr>
        <w:pStyle w:val="p2"/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7A40A5">
        <w:rPr>
          <w:rFonts w:ascii="Cambria" w:hAnsi="Cambria"/>
          <w:b/>
          <w:sz w:val="22"/>
          <w:szCs w:val="22"/>
        </w:rPr>
        <w:t xml:space="preserve">§ 3 </w:t>
      </w:r>
    </w:p>
    <w:p w14:paraId="301740B7" w14:textId="77777777" w:rsidR="00862CC8" w:rsidRPr="007A40A5" w:rsidRDefault="00862CC8" w:rsidP="00862CC8">
      <w:pPr>
        <w:pStyle w:val="p2"/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7A40A5">
        <w:rPr>
          <w:rFonts w:ascii="Cambria" w:hAnsi="Cambria"/>
          <w:b/>
          <w:sz w:val="22"/>
          <w:szCs w:val="22"/>
        </w:rPr>
        <w:t>Oświadczenia Wykonawcy</w:t>
      </w:r>
    </w:p>
    <w:p w14:paraId="071A7996" w14:textId="77777777" w:rsidR="00862CC8" w:rsidRPr="007A40A5" w:rsidRDefault="00862CC8" w:rsidP="008C4D27">
      <w:pPr>
        <w:pStyle w:val="p2"/>
        <w:numPr>
          <w:ilvl w:val="0"/>
          <w:numId w:val="2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>Wykonawca oświadcza, iż zapoznał się z założeniami wykonania przedmiotu umowy i nie zgłasza do nich uwag oraz zobowiązuje się do wykonania umowy zgodnie z tymi założeniami.</w:t>
      </w:r>
    </w:p>
    <w:p w14:paraId="1DB71F73" w14:textId="58817FFE" w:rsidR="00862CC8" w:rsidRPr="007A40A5" w:rsidRDefault="00862CC8" w:rsidP="008C4D27">
      <w:pPr>
        <w:pStyle w:val="p2"/>
        <w:numPr>
          <w:ilvl w:val="0"/>
          <w:numId w:val="2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 xml:space="preserve">Wykonawca oświadcza, iż posiada niezbędną wiedzę i doświadczenie w zakresie realizacji </w:t>
      </w:r>
      <w:r w:rsidR="00087525" w:rsidRPr="007A40A5">
        <w:rPr>
          <w:rFonts w:ascii="Cambria" w:hAnsi="Cambria"/>
          <w:sz w:val="22"/>
          <w:szCs w:val="22"/>
        </w:rPr>
        <w:t>usług</w:t>
      </w:r>
      <w:r w:rsidRPr="007A40A5">
        <w:rPr>
          <w:rFonts w:ascii="Cambria" w:hAnsi="Cambria"/>
          <w:sz w:val="22"/>
          <w:szCs w:val="22"/>
        </w:rPr>
        <w:t xml:space="preserve"> podobnego rodzaju, wielkości i wartości do </w:t>
      </w:r>
      <w:r w:rsidR="001A237C" w:rsidRPr="007A40A5">
        <w:rPr>
          <w:rFonts w:ascii="Cambria" w:hAnsi="Cambria"/>
          <w:sz w:val="22"/>
          <w:szCs w:val="22"/>
        </w:rPr>
        <w:t>zadania</w:t>
      </w:r>
      <w:r w:rsidRPr="007A40A5">
        <w:rPr>
          <w:rFonts w:ascii="Cambria" w:hAnsi="Cambria"/>
          <w:sz w:val="22"/>
          <w:szCs w:val="22"/>
        </w:rPr>
        <w:t xml:space="preserve"> stanowiącego przedmiot umowy. Wykonawca zobowiązuje się do realizacji umowy z dołożeniem najwyższej staranności, z uwzględnieniem zawodowego charakteru działalności Wykonawcy, zgodnie z</w:t>
      </w:r>
      <w:r w:rsidR="00236793">
        <w:rPr>
          <w:rFonts w:ascii="Cambria" w:hAnsi="Cambria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obowiązującymi przepisami i normami, treścią umowy oraz uzgodnieniami dokonanymi w trakcie realizacji umowy.</w:t>
      </w:r>
    </w:p>
    <w:p w14:paraId="153E3BD9" w14:textId="44B1158D" w:rsidR="00862CC8" w:rsidRPr="007A40A5" w:rsidRDefault="00862CC8" w:rsidP="008C4D27">
      <w:pPr>
        <w:pStyle w:val="p2"/>
        <w:numPr>
          <w:ilvl w:val="0"/>
          <w:numId w:val="2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>Wykonawca zobowiązany jest bezzwłocznie informować o przeszkodach w należytym wykonywaniu umowy, w tym również o okolicznościach leżących po stronie Zamawiającego, które mogą mieć wpływ na wywiązanie się Wykonawcy z postanowień umowy.</w:t>
      </w:r>
    </w:p>
    <w:p w14:paraId="6B700CF8" w14:textId="77777777" w:rsidR="001F269D" w:rsidRPr="007A40A5" w:rsidRDefault="001F269D" w:rsidP="00862CC8">
      <w:pPr>
        <w:pStyle w:val="p2"/>
        <w:spacing w:line="276" w:lineRule="auto"/>
        <w:jc w:val="center"/>
        <w:rPr>
          <w:rFonts w:ascii="Cambria" w:hAnsi="Cambria"/>
          <w:b/>
          <w:sz w:val="22"/>
          <w:szCs w:val="22"/>
        </w:rPr>
      </w:pPr>
    </w:p>
    <w:p w14:paraId="1E50211B" w14:textId="77777777" w:rsidR="001F269D" w:rsidRPr="007A40A5" w:rsidRDefault="001F269D" w:rsidP="001F269D">
      <w:pPr>
        <w:spacing w:after="0"/>
        <w:jc w:val="center"/>
        <w:rPr>
          <w:b/>
          <w:sz w:val="22"/>
        </w:rPr>
      </w:pPr>
      <w:r w:rsidRPr="007A40A5">
        <w:rPr>
          <w:b/>
          <w:sz w:val="22"/>
        </w:rPr>
        <w:t>§ 3a</w:t>
      </w:r>
      <w:r w:rsidRPr="007A40A5">
        <w:rPr>
          <w:rStyle w:val="Odwoanieprzypisudolnego"/>
          <w:b/>
          <w:sz w:val="22"/>
        </w:rPr>
        <w:footnoteReference w:id="5"/>
      </w:r>
    </w:p>
    <w:p w14:paraId="533D0D96" w14:textId="77777777" w:rsidR="002968DA" w:rsidRPr="00E8493F" w:rsidRDefault="002968DA" w:rsidP="002968DA">
      <w:pPr>
        <w:spacing w:line="276" w:lineRule="auto"/>
        <w:jc w:val="center"/>
        <w:rPr>
          <w:b/>
          <w:bCs/>
          <w:sz w:val="22"/>
        </w:rPr>
      </w:pPr>
      <w:r w:rsidRPr="00E8493F">
        <w:rPr>
          <w:b/>
          <w:bCs/>
          <w:sz w:val="22"/>
        </w:rPr>
        <w:t>Klauzula społeczna</w:t>
      </w:r>
    </w:p>
    <w:p w14:paraId="683F126D" w14:textId="77777777" w:rsidR="002968DA" w:rsidRPr="00E8493F" w:rsidRDefault="002968DA" w:rsidP="002968DA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E8493F">
        <w:rPr>
          <w:rFonts w:ascii="Cambria" w:hAnsi="Cambria"/>
          <w:sz w:val="22"/>
          <w:szCs w:val="22"/>
        </w:rPr>
        <w:t>Do realizacji zamówienia Wykonawca zobowiązany jest zatrudnić lub oddelegować osobę z katalogu osób:</w:t>
      </w:r>
    </w:p>
    <w:p w14:paraId="56B2BEC1" w14:textId="77777777" w:rsidR="002968DA" w:rsidRPr="00E8493F" w:rsidRDefault="002968DA" w:rsidP="002968DA">
      <w:pPr>
        <w:pStyle w:val="Akapitzlist"/>
        <w:numPr>
          <w:ilvl w:val="1"/>
          <w:numId w:val="18"/>
        </w:numPr>
        <w:spacing w:line="276" w:lineRule="auto"/>
        <w:ind w:left="709" w:hanging="283"/>
        <w:jc w:val="both"/>
        <w:rPr>
          <w:rFonts w:ascii="Cambria" w:hAnsi="Cambria"/>
          <w:sz w:val="22"/>
          <w:szCs w:val="22"/>
        </w:rPr>
      </w:pPr>
      <w:r w:rsidRPr="00E8493F">
        <w:rPr>
          <w:rFonts w:ascii="Cambria" w:hAnsi="Cambria"/>
          <w:sz w:val="22"/>
          <w:szCs w:val="22"/>
        </w:rPr>
        <w:t>bezrobotną w rozumieniu ustawy z dnia 20 kwietnia 2004 r. o promocji zatrudnienia i instytucjach rynku pracy,</w:t>
      </w:r>
    </w:p>
    <w:p w14:paraId="224CE62E" w14:textId="77777777" w:rsidR="002968DA" w:rsidRPr="00E8493F" w:rsidRDefault="002968DA" w:rsidP="002968DA">
      <w:pPr>
        <w:pStyle w:val="Akapitzlist"/>
        <w:numPr>
          <w:ilvl w:val="1"/>
          <w:numId w:val="18"/>
        </w:numPr>
        <w:spacing w:line="276" w:lineRule="auto"/>
        <w:ind w:left="709" w:hanging="283"/>
        <w:jc w:val="both"/>
        <w:rPr>
          <w:rFonts w:ascii="Cambria" w:hAnsi="Cambria"/>
          <w:sz w:val="22"/>
          <w:szCs w:val="22"/>
        </w:rPr>
      </w:pPr>
      <w:r w:rsidRPr="00E8493F">
        <w:rPr>
          <w:rFonts w:ascii="Cambria" w:hAnsi="Cambria"/>
          <w:sz w:val="22"/>
          <w:szCs w:val="22"/>
        </w:rPr>
        <w:t>osób poszukujących pracy, niepozostających w zatrudnieniu lub niewykonujących innej pracy zarobkowej, w rozumieniu ustawy z dnia 20 kwietnia 2004 r. o promocji zatrudnienia i instytucjach rynku pracy,</w:t>
      </w:r>
    </w:p>
    <w:p w14:paraId="7B27340C" w14:textId="77777777" w:rsidR="002968DA" w:rsidRPr="00E8493F" w:rsidRDefault="002968DA" w:rsidP="002968DA">
      <w:pPr>
        <w:pStyle w:val="Akapitzlist"/>
        <w:numPr>
          <w:ilvl w:val="1"/>
          <w:numId w:val="18"/>
        </w:numPr>
        <w:spacing w:line="276" w:lineRule="auto"/>
        <w:ind w:left="709" w:hanging="283"/>
        <w:jc w:val="both"/>
        <w:rPr>
          <w:rFonts w:ascii="Cambria" w:hAnsi="Cambria"/>
          <w:sz w:val="22"/>
          <w:szCs w:val="22"/>
        </w:rPr>
      </w:pPr>
      <w:r w:rsidRPr="00E8493F">
        <w:rPr>
          <w:rFonts w:ascii="Cambria" w:hAnsi="Cambria"/>
          <w:sz w:val="22"/>
          <w:szCs w:val="22"/>
        </w:rPr>
        <w:t>osób usamodzielnianych, o których mowa w art. 140 formy pomocy osobie usamodzielnianej ust. 1 i 2 ustawy z dnia 9 czerwca 2011 r. o wspieraniu rodziny i systemie pieczy zastępczej,</w:t>
      </w:r>
    </w:p>
    <w:p w14:paraId="2A049930" w14:textId="77777777" w:rsidR="002968DA" w:rsidRPr="00E8493F" w:rsidRDefault="002968DA" w:rsidP="002968DA">
      <w:pPr>
        <w:pStyle w:val="Akapitzlist"/>
        <w:numPr>
          <w:ilvl w:val="1"/>
          <w:numId w:val="18"/>
        </w:numPr>
        <w:spacing w:line="276" w:lineRule="auto"/>
        <w:ind w:left="709" w:hanging="283"/>
        <w:jc w:val="both"/>
        <w:rPr>
          <w:rFonts w:ascii="Cambria" w:hAnsi="Cambria"/>
          <w:sz w:val="22"/>
          <w:szCs w:val="22"/>
        </w:rPr>
      </w:pPr>
      <w:r w:rsidRPr="00E8493F">
        <w:rPr>
          <w:rFonts w:ascii="Cambria" w:hAnsi="Cambria"/>
          <w:sz w:val="22"/>
          <w:szCs w:val="22"/>
        </w:rPr>
        <w:t>młodocianych, o których mowa w przepisach prawa pracy, w celu przygotowania zawodowego,</w:t>
      </w:r>
    </w:p>
    <w:p w14:paraId="0D757E6A" w14:textId="77777777" w:rsidR="002968DA" w:rsidRPr="00E8493F" w:rsidRDefault="002968DA" w:rsidP="002968DA">
      <w:pPr>
        <w:pStyle w:val="Akapitzlist"/>
        <w:numPr>
          <w:ilvl w:val="1"/>
          <w:numId w:val="18"/>
        </w:numPr>
        <w:spacing w:line="276" w:lineRule="auto"/>
        <w:ind w:left="709" w:hanging="283"/>
        <w:jc w:val="both"/>
        <w:rPr>
          <w:rFonts w:ascii="Cambria" w:hAnsi="Cambria"/>
          <w:sz w:val="22"/>
          <w:szCs w:val="22"/>
        </w:rPr>
      </w:pPr>
      <w:r w:rsidRPr="00E8493F">
        <w:rPr>
          <w:rFonts w:ascii="Cambria" w:hAnsi="Cambria"/>
          <w:sz w:val="22"/>
          <w:szCs w:val="22"/>
        </w:rPr>
        <w:t>osób niepełnosprawnych w rozumieniu ustawy z dnia 27 sierpnia 1997 r. o rehabilitacji zawodowej i społecznej oraz zatrudnianiu osób niepełnosprawnych,</w:t>
      </w:r>
    </w:p>
    <w:p w14:paraId="6F7F4FEB" w14:textId="77777777" w:rsidR="002968DA" w:rsidRPr="00E8493F" w:rsidRDefault="002968DA" w:rsidP="002968DA">
      <w:pPr>
        <w:pStyle w:val="Akapitzlist"/>
        <w:numPr>
          <w:ilvl w:val="1"/>
          <w:numId w:val="18"/>
        </w:numPr>
        <w:spacing w:line="276" w:lineRule="auto"/>
        <w:ind w:left="709" w:hanging="283"/>
        <w:jc w:val="both"/>
        <w:rPr>
          <w:rFonts w:ascii="Cambria" w:hAnsi="Cambria"/>
          <w:sz w:val="22"/>
          <w:szCs w:val="22"/>
        </w:rPr>
      </w:pPr>
      <w:r w:rsidRPr="00E8493F">
        <w:rPr>
          <w:rFonts w:ascii="Cambria" w:hAnsi="Cambria"/>
          <w:sz w:val="22"/>
          <w:szCs w:val="22"/>
        </w:rPr>
        <w:t>innych osób niż określone w lit. a–e, o których mowa w ustawie z dnia 13 czerwca 2003 r. o zatrudnieniu socjalnym (</w:t>
      </w:r>
      <w:r w:rsidRPr="009A6C02">
        <w:rPr>
          <w:rFonts w:ascii="Cambria" w:hAnsi="Cambria"/>
          <w:sz w:val="22"/>
          <w:szCs w:val="22"/>
        </w:rPr>
        <w:t>Dz.U. 2025 poz. 1718</w:t>
      </w:r>
      <w:r w:rsidRPr="00E8493F">
        <w:rPr>
          <w:rFonts w:ascii="Cambria" w:hAnsi="Cambria"/>
          <w:sz w:val="22"/>
          <w:szCs w:val="22"/>
        </w:rPr>
        <w:t>) lub we właściwych przepisach państw członkowskich Unii Europejskiej lub Europejskiego Obszaru Gospodarczego,</w:t>
      </w:r>
    </w:p>
    <w:p w14:paraId="0229D90B" w14:textId="77777777" w:rsidR="002968DA" w:rsidRPr="00E8493F" w:rsidRDefault="002968DA" w:rsidP="002968DA">
      <w:pPr>
        <w:pStyle w:val="Akapitzlist"/>
        <w:numPr>
          <w:ilvl w:val="1"/>
          <w:numId w:val="18"/>
        </w:numPr>
        <w:spacing w:line="276" w:lineRule="auto"/>
        <w:ind w:left="709" w:hanging="283"/>
        <w:jc w:val="both"/>
        <w:rPr>
          <w:rFonts w:ascii="Cambria" w:hAnsi="Cambria"/>
          <w:sz w:val="22"/>
          <w:szCs w:val="22"/>
        </w:rPr>
      </w:pPr>
      <w:r w:rsidRPr="00E8493F">
        <w:rPr>
          <w:rFonts w:ascii="Cambria" w:hAnsi="Cambria"/>
          <w:sz w:val="22"/>
          <w:szCs w:val="22"/>
        </w:rPr>
        <w:t>osób do 30. roku życia oraz po ukończeniu 50. roku życia, posiadających status osoby poszukującej pracy, bez zatrudnienia,</w:t>
      </w:r>
    </w:p>
    <w:p w14:paraId="1A78396A" w14:textId="77777777" w:rsidR="002968DA" w:rsidRPr="00900491" w:rsidRDefault="002968DA" w:rsidP="002968DA">
      <w:pPr>
        <w:pStyle w:val="Akapitzlist"/>
        <w:spacing w:line="276" w:lineRule="auto"/>
        <w:ind w:left="426"/>
        <w:rPr>
          <w:rFonts w:ascii="Cambria" w:hAnsi="Cambria"/>
          <w:b/>
          <w:bCs/>
          <w:sz w:val="22"/>
          <w:szCs w:val="22"/>
        </w:rPr>
      </w:pPr>
      <w:r w:rsidRPr="00900491">
        <w:rPr>
          <w:rFonts w:ascii="Cambria" w:hAnsi="Cambria"/>
          <w:b/>
          <w:bCs/>
          <w:sz w:val="22"/>
          <w:szCs w:val="22"/>
        </w:rPr>
        <w:lastRenderedPageBreak/>
        <w:t>- do realizacji przedmiotowego zamówienia w wymiarze co najmniej 0,25</w:t>
      </w:r>
      <w:r>
        <w:rPr>
          <w:rFonts w:ascii="Cambria" w:hAnsi="Cambria"/>
          <w:b/>
          <w:bCs/>
          <w:sz w:val="22"/>
          <w:szCs w:val="22"/>
        </w:rPr>
        <w:t xml:space="preserve"> pełnego</w:t>
      </w:r>
      <w:r w:rsidRPr="00900491">
        <w:rPr>
          <w:rFonts w:ascii="Cambria" w:hAnsi="Cambria"/>
          <w:b/>
          <w:bCs/>
          <w:sz w:val="22"/>
          <w:szCs w:val="22"/>
        </w:rPr>
        <w:t xml:space="preserve"> wymiaru czasu pracy.</w:t>
      </w:r>
    </w:p>
    <w:p w14:paraId="113F56C1" w14:textId="77777777" w:rsidR="002968DA" w:rsidRPr="00E8493F" w:rsidRDefault="002968DA" w:rsidP="002968DA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E8493F">
        <w:rPr>
          <w:rFonts w:ascii="Cambria" w:hAnsi="Cambria"/>
          <w:sz w:val="22"/>
          <w:szCs w:val="22"/>
        </w:rPr>
        <w:t>Wykonawca ma obowiązek nie później niż w ciągu 3 dni kalendarzowych po podpisaniu umowy przedstawić Zamawiającemu dowód zatrudnienia lub oddelegowania osoby, o której mowa w ust. 1, w postaci oświadczenia o zatrudnieniu lub oddelegowaniu takiej osoby - zanonimizowane.</w:t>
      </w:r>
    </w:p>
    <w:p w14:paraId="45EFD9EB" w14:textId="77777777" w:rsidR="002968DA" w:rsidRPr="00E8493F" w:rsidRDefault="002968DA" w:rsidP="002968DA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E8493F">
        <w:rPr>
          <w:rFonts w:ascii="Cambria" w:hAnsi="Cambria"/>
          <w:sz w:val="22"/>
          <w:szCs w:val="22"/>
        </w:rPr>
        <w:t>Oświadczenie, o którym mowa w pkt 2 powyżej powinno zawierać: dokładne określenie podmiotu składającego oświadczenie, datę złożenia oświadczenia, informację o zatrudnieniu lub oddelegowaniu do realizacji zamówienia określonej w pkt 1 osoby, okres zatrudnienia, poświadczenie, że osoba ta spełnia wymagania opisane w ust.1, oraz podpis osoby uprawnionej do złożenia oświadczenia w imieniu Wykonawcy.</w:t>
      </w:r>
    </w:p>
    <w:p w14:paraId="1D87E1DE" w14:textId="77777777" w:rsidR="002968DA" w:rsidRPr="00E64EC1" w:rsidRDefault="002968DA" w:rsidP="002968DA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E64EC1">
        <w:rPr>
          <w:rFonts w:ascii="Cambria" w:hAnsi="Cambria"/>
          <w:sz w:val="22"/>
          <w:szCs w:val="22"/>
        </w:rPr>
        <w:t>Niezłożenie w terminie dokumentów, o których mowa w pkt 2 i 3, zostanie uznane za nieoddelegowanie do realizacji zamówienia zadeklarowanej przez Wykonawcę osoby niepełnosprawnej.</w:t>
      </w:r>
    </w:p>
    <w:p w14:paraId="00F0BECB" w14:textId="69838DC0" w:rsidR="002968DA" w:rsidRPr="00E64EC1" w:rsidRDefault="002968DA" w:rsidP="002968DA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E64EC1">
        <w:rPr>
          <w:rFonts w:ascii="Cambria" w:hAnsi="Cambria"/>
          <w:sz w:val="22"/>
          <w:szCs w:val="22"/>
        </w:rPr>
        <w:t xml:space="preserve">W przypadku niedopełnienia obowiązku zaangażowania przy realizacji przedmiotu zamówienia osoby z niepełnosprawnością (zgodnie z deklaracją Wykonawcy w ofercie), Wykonawca będzie zobowiązany do zapłacenia Zamawiającemu kary umownej, o której mowa w § </w:t>
      </w:r>
      <w:r w:rsidR="00E64EC1" w:rsidRPr="00E64EC1">
        <w:rPr>
          <w:rFonts w:ascii="Cambria" w:hAnsi="Cambria"/>
          <w:sz w:val="22"/>
          <w:szCs w:val="22"/>
        </w:rPr>
        <w:t xml:space="preserve">8 </w:t>
      </w:r>
      <w:r w:rsidRPr="00E64EC1">
        <w:rPr>
          <w:rFonts w:ascii="Cambria" w:hAnsi="Cambria"/>
          <w:sz w:val="22"/>
          <w:szCs w:val="22"/>
        </w:rPr>
        <w:t xml:space="preserve">ust. </w:t>
      </w:r>
      <w:r w:rsidR="00E64EC1" w:rsidRPr="00E64EC1">
        <w:rPr>
          <w:rFonts w:ascii="Cambria" w:hAnsi="Cambria"/>
          <w:sz w:val="22"/>
          <w:szCs w:val="22"/>
        </w:rPr>
        <w:t>1 pkt. 2</w:t>
      </w:r>
      <w:r w:rsidRPr="00E64EC1">
        <w:rPr>
          <w:rFonts w:ascii="Cambria" w:hAnsi="Cambria"/>
          <w:sz w:val="22"/>
          <w:szCs w:val="22"/>
        </w:rPr>
        <w:t xml:space="preserve"> Umowy.</w:t>
      </w:r>
    </w:p>
    <w:p w14:paraId="2ED42D9D" w14:textId="77777777" w:rsidR="002968DA" w:rsidRPr="00E64EC1" w:rsidRDefault="002968DA" w:rsidP="002968DA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E64EC1">
        <w:rPr>
          <w:rFonts w:ascii="Cambria" w:hAnsi="Cambria"/>
          <w:sz w:val="22"/>
          <w:szCs w:val="22"/>
        </w:rPr>
        <w:t>Wykonawca zobowiązany będzie zatrudniać lub oddelegować do realizacji zamówieni osoby, o których mowa pkt 1 powyżej, na podstawie umowy o pracę lub spółdzielczej umowy o pracę.</w:t>
      </w:r>
    </w:p>
    <w:p w14:paraId="1CE6BEE6" w14:textId="77777777" w:rsidR="002968DA" w:rsidRPr="00E64EC1" w:rsidRDefault="002968DA" w:rsidP="002968DA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E64EC1">
        <w:rPr>
          <w:rFonts w:ascii="Cambria" w:hAnsi="Cambria"/>
          <w:sz w:val="22"/>
          <w:szCs w:val="22"/>
        </w:rPr>
        <w:t>Zatrudnienie osób, o których mowa powyżej, winno trwać przez cały okres realizacji zamówienia.</w:t>
      </w:r>
    </w:p>
    <w:p w14:paraId="5B363AE2" w14:textId="77777777" w:rsidR="002968DA" w:rsidRPr="00E8493F" w:rsidRDefault="002968DA" w:rsidP="002968DA">
      <w:pPr>
        <w:pStyle w:val="Akapitzlist"/>
        <w:numPr>
          <w:ilvl w:val="0"/>
          <w:numId w:val="1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E8493F">
        <w:rPr>
          <w:rFonts w:ascii="Cambria" w:hAnsi="Cambria"/>
          <w:sz w:val="22"/>
          <w:szCs w:val="22"/>
        </w:rPr>
        <w:t>Na każdorazowe wezwanie zamawiającego wykonawca ma obowiązek przedstawienia zaktualizowanego oświadczenia, o którym mowa w ust. 2 w terminie 5 dni od dnia wezwania. Ust.</w:t>
      </w:r>
      <w:r>
        <w:rPr>
          <w:rFonts w:ascii="Cambria" w:hAnsi="Cambria"/>
          <w:sz w:val="22"/>
          <w:szCs w:val="22"/>
        </w:rPr>
        <w:t> </w:t>
      </w:r>
      <w:r w:rsidRPr="00E8493F">
        <w:rPr>
          <w:rFonts w:ascii="Cambria" w:hAnsi="Cambria"/>
          <w:sz w:val="22"/>
          <w:szCs w:val="22"/>
        </w:rPr>
        <w:t>4 – stosuje się odpowiednio.</w:t>
      </w:r>
    </w:p>
    <w:p w14:paraId="740FDE0C" w14:textId="77777777" w:rsidR="001F269D" w:rsidRPr="007A40A5" w:rsidRDefault="001F269D" w:rsidP="000A18FE">
      <w:pPr>
        <w:pStyle w:val="p2"/>
        <w:spacing w:line="276" w:lineRule="auto"/>
        <w:rPr>
          <w:rFonts w:ascii="Cambria" w:hAnsi="Cambria"/>
          <w:b/>
          <w:sz w:val="22"/>
          <w:szCs w:val="22"/>
        </w:rPr>
      </w:pPr>
    </w:p>
    <w:p w14:paraId="0F8AA8BC" w14:textId="44AE76C9" w:rsidR="00862CC8" w:rsidRPr="007A40A5" w:rsidRDefault="00862CC8" w:rsidP="00862CC8">
      <w:pPr>
        <w:pStyle w:val="p2"/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7A40A5">
        <w:rPr>
          <w:rFonts w:ascii="Cambria" w:hAnsi="Cambria"/>
          <w:b/>
          <w:sz w:val="22"/>
          <w:szCs w:val="22"/>
        </w:rPr>
        <w:t>§4</w:t>
      </w:r>
    </w:p>
    <w:p w14:paraId="5577F0EA" w14:textId="77777777" w:rsidR="00862CC8" w:rsidRPr="007A40A5" w:rsidRDefault="00862CC8" w:rsidP="00862CC8">
      <w:pPr>
        <w:pStyle w:val="p2"/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7A40A5">
        <w:rPr>
          <w:rFonts w:ascii="Cambria" w:hAnsi="Cambria"/>
          <w:b/>
          <w:sz w:val="22"/>
          <w:szCs w:val="22"/>
        </w:rPr>
        <w:t>Zasady współpracy</w:t>
      </w:r>
    </w:p>
    <w:p w14:paraId="1BEFE815" w14:textId="77777777" w:rsidR="00EE41B8" w:rsidRDefault="00EE41B8" w:rsidP="002B3BCE">
      <w:pPr>
        <w:widowControl w:val="0"/>
        <w:numPr>
          <w:ilvl w:val="0"/>
          <w:numId w:val="10"/>
        </w:numPr>
        <w:tabs>
          <w:tab w:val="left" w:pos="400"/>
        </w:tabs>
        <w:autoSpaceDE w:val="0"/>
        <w:autoSpaceDN w:val="0"/>
        <w:spacing w:before="1" w:after="0" w:line="276" w:lineRule="auto"/>
        <w:ind w:right="117"/>
        <w:rPr>
          <w:color w:val="auto"/>
          <w:sz w:val="22"/>
          <w:lang w:eastAsia="en-US"/>
        </w:rPr>
      </w:pPr>
      <w:r w:rsidRPr="00EE41B8">
        <w:rPr>
          <w:color w:val="auto"/>
          <w:sz w:val="22"/>
          <w:lang w:eastAsia="en-US"/>
        </w:rPr>
        <w:t>Wykonawca zobowiązuje się do realizacji przedmiotu umowy zgodnie z Opisem Przedmiotu Zamówienia stanowiącym załącznik nr 1 do umowy, z należytą starannością, zgodnie z obowiązującymi przepisami prawa, w tym przepisami sanitarno-epidemiologicznymi, zasadami HACCP oraz wytycznymi dotyczącymi realizacji projektów współfinansowanych ze środków Unii Europejskiej.</w:t>
      </w:r>
    </w:p>
    <w:p w14:paraId="3FF6C51A" w14:textId="77777777" w:rsidR="00EE41B8" w:rsidRPr="00EE41B8" w:rsidRDefault="00EE41B8" w:rsidP="002B3BC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auto"/>
          <w:szCs w:val="24"/>
        </w:rPr>
      </w:pPr>
      <w:r w:rsidRPr="00EE41B8">
        <w:rPr>
          <w:rFonts w:ascii="Times New Roman" w:eastAsia="Times New Roman" w:hAnsi="Times New Roman" w:cs="Times New Roman"/>
          <w:color w:val="auto"/>
          <w:szCs w:val="24"/>
        </w:rPr>
        <w:t xml:space="preserve">Wykonawca zobowiązany jest do kompleksowej realizacji usługi cateringowej, w szczególności do: </w:t>
      </w:r>
    </w:p>
    <w:p w14:paraId="78F44E09" w14:textId="77777777" w:rsidR="00EE41B8" w:rsidRPr="00EE41B8" w:rsidRDefault="00EE41B8" w:rsidP="002B3BCE">
      <w:pPr>
        <w:numPr>
          <w:ilvl w:val="1"/>
          <w:numId w:val="10"/>
        </w:numPr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auto"/>
          <w:szCs w:val="24"/>
        </w:rPr>
      </w:pPr>
      <w:r w:rsidRPr="00EE41B8">
        <w:rPr>
          <w:rFonts w:ascii="Times New Roman" w:eastAsia="Times New Roman" w:hAnsi="Times New Roman" w:cs="Times New Roman"/>
          <w:color w:val="auto"/>
          <w:szCs w:val="24"/>
        </w:rPr>
        <w:t xml:space="preserve">przygotowania, transportu, dostarczenia oraz podania posiłków własnym transportem i na własny koszt, w warunkach zapewniających bezpieczeństwo żywności, </w:t>
      </w:r>
    </w:p>
    <w:p w14:paraId="4F629612" w14:textId="77777777" w:rsidR="00EE41B8" w:rsidRPr="00EE41B8" w:rsidRDefault="00EE41B8" w:rsidP="002B3BCE">
      <w:pPr>
        <w:numPr>
          <w:ilvl w:val="1"/>
          <w:numId w:val="10"/>
        </w:numPr>
        <w:spacing w:after="0" w:line="240" w:lineRule="auto"/>
        <w:ind w:left="709" w:hanging="283"/>
        <w:rPr>
          <w:rFonts w:ascii="Times New Roman" w:eastAsia="Times New Roman" w:hAnsi="Times New Roman" w:cs="Times New Roman"/>
          <w:color w:val="auto"/>
          <w:szCs w:val="24"/>
        </w:rPr>
      </w:pPr>
      <w:r w:rsidRPr="00EE41B8">
        <w:rPr>
          <w:rFonts w:ascii="Times New Roman" w:eastAsia="Times New Roman" w:hAnsi="Times New Roman" w:cs="Times New Roman"/>
          <w:color w:val="auto"/>
          <w:szCs w:val="24"/>
        </w:rPr>
        <w:t xml:space="preserve">zapewnienia wszystkich elementów usługi, w tym: </w:t>
      </w:r>
    </w:p>
    <w:p w14:paraId="14241279" w14:textId="77777777" w:rsidR="00EE41B8" w:rsidRPr="00EE41B8" w:rsidRDefault="00EE41B8" w:rsidP="002B3BCE">
      <w:pPr>
        <w:numPr>
          <w:ilvl w:val="2"/>
          <w:numId w:val="20"/>
        </w:numPr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auto"/>
          <w:szCs w:val="24"/>
        </w:rPr>
      </w:pPr>
      <w:r w:rsidRPr="00EE41B8">
        <w:rPr>
          <w:rFonts w:ascii="Times New Roman" w:eastAsia="Times New Roman" w:hAnsi="Times New Roman" w:cs="Times New Roman"/>
          <w:color w:val="auto"/>
          <w:szCs w:val="24"/>
        </w:rPr>
        <w:t xml:space="preserve">słodkich przekąsek, napojów oraz akcesoriów cateringowych, </w:t>
      </w:r>
    </w:p>
    <w:p w14:paraId="46E56EF1" w14:textId="77777777" w:rsidR="00EE41B8" w:rsidRPr="00EE41B8" w:rsidRDefault="00EE41B8" w:rsidP="002B3BCE">
      <w:pPr>
        <w:numPr>
          <w:ilvl w:val="2"/>
          <w:numId w:val="20"/>
        </w:numPr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auto"/>
          <w:szCs w:val="24"/>
        </w:rPr>
      </w:pPr>
      <w:r w:rsidRPr="00EE41B8">
        <w:rPr>
          <w:rFonts w:ascii="Times New Roman" w:eastAsia="Times New Roman" w:hAnsi="Times New Roman" w:cs="Times New Roman"/>
          <w:color w:val="auto"/>
          <w:szCs w:val="24"/>
        </w:rPr>
        <w:t xml:space="preserve">opakowań i naczyń umożliwiających prawidłowe serwowanie posiłków, </w:t>
      </w:r>
    </w:p>
    <w:p w14:paraId="6ADDFC39" w14:textId="77777777" w:rsidR="00EE41B8" w:rsidRPr="00EE41B8" w:rsidRDefault="00EE41B8" w:rsidP="002B3BCE">
      <w:pPr>
        <w:numPr>
          <w:ilvl w:val="2"/>
          <w:numId w:val="20"/>
        </w:numPr>
        <w:spacing w:after="0" w:line="240" w:lineRule="auto"/>
        <w:ind w:left="709" w:hanging="283"/>
        <w:rPr>
          <w:rFonts w:ascii="Times New Roman" w:eastAsia="Times New Roman" w:hAnsi="Times New Roman" w:cs="Times New Roman"/>
          <w:color w:val="auto"/>
          <w:szCs w:val="24"/>
        </w:rPr>
      </w:pPr>
      <w:r w:rsidRPr="00EE41B8">
        <w:rPr>
          <w:rFonts w:ascii="Times New Roman" w:eastAsia="Times New Roman" w:hAnsi="Times New Roman" w:cs="Times New Roman"/>
          <w:color w:val="auto"/>
          <w:szCs w:val="24"/>
        </w:rPr>
        <w:t xml:space="preserve">obsługi cateringowej przez wykwalifikowany personel przez cały czas trwania wydarzenia, </w:t>
      </w:r>
    </w:p>
    <w:p w14:paraId="61220D64" w14:textId="77777777" w:rsidR="00EE41B8" w:rsidRPr="00EE41B8" w:rsidRDefault="00EE41B8" w:rsidP="002B3BCE">
      <w:pPr>
        <w:numPr>
          <w:ilvl w:val="1"/>
          <w:numId w:val="10"/>
        </w:numPr>
        <w:spacing w:after="0" w:line="240" w:lineRule="auto"/>
        <w:ind w:left="709" w:hanging="283"/>
        <w:rPr>
          <w:rFonts w:ascii="Times New Roman" w:eastAsia="Times New Roman" w:hAnsi="Times New Roman" w:cs="Times New Roman"/>
          <w:color w:val="auto"/>
          <w:szCs w:val="24"/>
        </w:rPr>
      </w:pPr>
      <w:r w:rsidRPr="00EE41B8">
        <w:rPr>
          <w:rFonts w:ascii="Times New Roman" w:eastAsia="Times New Roman" w:hAnsi="Times New Roman" w:cs="Times New Roman"/>
          <w:color w:val="auto"/>
          <w:szCs w:val="24"/>
        </w:rPr>
        <w:t xml:space="preserve">w przypadku przewidzenia w Opisie Przedmiotu Zamówienia – zapewnienia dodatkowych urządzeń gastronomicznych (np. maszyny do waty cukrowej, popcornu) </w:t>
      </w:r>
      <w:r w:rsidRPr="00EE41B8">
        <w:rPr>
          <w:rFonts w:ascii="Times New Roman" w:eastAsia="Times New Roman" w:hAnsi="Times New Roman" w:cs="Times New Roman"/>
          <w:color w:val="auto"/>
          <w:szCs w:val="24"/>
        </w:rPr>
        <w:lastRenderedPageBreak/>
        <w:t xml:space="preserve">wraz z obsługą, spełniających wymagania bezpieczeństwa i posiadających stosowne atesty. </w:t>
      </w:r>
    </w:p>
    <w:p w14:paraId="7268AABD" w14:textId="77777777" w:rsidR="00EE41B8" w:rsidRPr="00EE41B8" w:rsidRDefault="00EE41B8" w:rsidP="002B3BC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auto"/>
          <w:szCs w:val="24"/>
        </w:rPr>
      </w:pPr>
      <w:r w:rsidRPr="00EE41B8">
        <w:rPr>
          <w:rFonts w:ascii="Times New Roman" w:eastAsia="Times New Roman" w:hAnsi="Times New Roman" w:cs="Times New Roman"/>
          <w:color w:val="auto"/>
          <w:szCs w:val="24"/>
        </w:rPr>
        <w:t xml:space="preserve">Wykonawca zobowiązany jest zapewnić, że: </w:t>
      </w:r>
    </w:p>
    <w:p w14:paraId="346B06B4" w14:textId="77777777" w:rsidR="00EE41B8" w:rsidRPr="00EE41B8" w:rsidRDefault="00EE41B8" w:rsidP="002B3BCE">
      <w:pPr>
        <w:numPr>
          <w:ilvl w:val="1"/>
          <w:numId w:val="10"/>
        </w:numPr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auto"/>
          <w:szCs w:val="24"/>
        </w:rPr>
      </w:pPr>
      <w:r w:rsidRPr="00EE41B8">
        <w:rPr>
          <w:rFonts w:ascii="Times New Roman" w:eastAsia="Times New Roman" w:hAnsi="Times New Roman" w:cs="Times New Roman"/>
          <w:color w:val="auto"/>
          <w:szCs w:val="24"/>
        </w:rPr>
        <w:t xml:space="preserve">wszystkie produkty są świeże, wysokiej jakości oraz spełniają obowiązujące normy, </w:t>
      </w:r>
    </w:p>
    <w:p w14:paraId="08ECEC8E" w14:textId="77777777" w:rsidR="00EE41B8" w:rsidRPr="00EE41B8" w:rsidRDefault="00EE41B8" w:rsidP="002B3BCE">
      <w:pPr>
        <w:numPr>
          <w:ilvl w:val="1"/>
          <w:numId w:val="10"/>
        </w:numPr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auto"/>
          <w:szCs w:val="24"/>
        </w:rPr>
      </w:pPr>
      <w:r w:rsidRPr="00EE41B8">
        <w:rPr>
          <w:rFonts w:ascii="Times New Roman" w:eastAsia="Times New Roman" w:hAnsi="Times New Roman" w:cs="Times New Roman"/>
          <w:color w:val="auto"/>
          <w:szCs w:val="24"/>
        </w:rPr>
        <w:t xml:space="preserve">posiłki nie zawierają alkoholu ani substancji psychoaktywnych, </w:t>
      </w:r>
    </w:p>
    <w:p w14:paraId="043BA9CE" w14:textId="77777777" w:rsidR="00EE41B8" w:rsidRPr="00EE41B8" w:rsidRDefault="00EE41B8" w:rsidP="002B3BCE">
      <w:pPr>
        <w:numPr>
          <w:ilvl w:val="1"/>
          <w:numId w:val="10"/>
        </w:numPr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auto"/>
          <w:szCs w:val="24"/>
        </w:rPr>
      </w:pPr>
      <w:r w:rsidRPr="00EE41B8">
        <w:rPr>
          <w:rFonts w:ascii="Times New Roman" w:eastAsia="Times New Roman" w:hAnsi="Times New Roman" w:cs="Times New Roman"/>
          <w:color w:val="auto"/>
          <w:szCs w:val="24"/>
        </w:rPr>
        <w:t xml:space="preserve">możliwe jest uwzględnienie szczególnych potrzeb dietetycznych uczestników (w tym alergii pokarmowych), po uprzednim zgłoszeniu przez Zamawiającego, </w:t>
      </w:r>
    </w:p>
    <w:p w14:paraId="7FEDE95F" w14:textId="77777777" w:rsidR="00EE41B8" w:rsidRPr="00EE41B8" w:rsidRDefault="00EE41B8" w:rsidP="002B3BCE">
      <w:pPr>
        <w:numPr>
          <w:ilvl w:val="1"/>
          <w:numId w:val="10"/>
        </w:numPr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auto"/>
          <w:szCs w:val="24"/>
        </w:rPr>
      </w:pPr>
      <w:r w:rsidRPr="00EE41B8">
        <w:rPr>
          <w:rFonts w:ascii="Times New Roman" w:eastAsia="Times New Roman" w:hAnsi="Times New Roman" w:cs="Times New Roman"/>
          <w:color w:val="auto"/>
          <w:szCs w:val="24"/>
        </w:rPr>
        <w:t xml:space="preserve">osoby uczestniczące w realizacji zamówienia posiadają aktualne badania sanitarno-epidemiologiczne. </w:t>
      </w:r>
    </w:p>
    <w:p w14:paraId="651EE1C9" w14:textId="77777777" w:rsidR="00EE41B8" w:rsidRPr="00EE41B8" w:rsidRDefault="00EE41B8" w:rsidP="002B3BC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auto"/>
          <w:szCs w:val="24"/>
        </w:rPr>
      </w:pPr>
      <w:r w:rsidRPr="00EE41B8">
        <w:rPr>
          <w:rFonts w:ascii="Times New Roman" w:eastAsia="Times New Roman" w:hAnsi="Times New Roman" w:cs="Times New Roman"/>
          <w:color w:val="auto"/>
          <w:szCs w:val="24"/>
        </w:rPr>
        <w:t xml:space="preserve">Wykonawca zobowiązany jest do: </w:t>
      </w:r>
    </w:p>
    <w:p w14:paraId="6CC8DB05" w14:textId="77777777" w:rsidR="00EE41B8" w:rsidRPr="00EE41B8" w:rsidRDefault="00EE41B8" w:rsidP="002B3BCE">
      <w:pPr>
        <w:numPr>
          <w:ilvl w:val="1"/>
          <w:numId w:val="10"/>
        </w:numPr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auto"/>
          <w:szCs w:val="24"/>
        </w:rPr>
      </w:pPr>
      <w:r w:rsidRPr="00EE41B8">
        <w:rPr>
          <w:rFonts w:ascii="Times New Roman" w:eastAsia="Times New Roman" w:hAnsi="Times New Roman" w:cs="Times New Roman"/>
          <w:color w:val="auto"/>
          <w:szCs w:val="24"/>
        </w:rPr>
        <w:t xml:space="preserve">pobierania i przechowywania próbek żywności zgodnie z obowiązującymi przepisami, </w:t>
      </w:r>
    </w:p>
    <w:p w14:paraId="70874A72" w14:textId="77777777" w:rsidR="00EE41B8" w:rsidRPr="00EE41B8" w:rsidRDefault="00EE41B8" w:rsidP="002B3BCE">
      <w:pPr>
        <w:numPr>
          <w:ilvl w:val="1"/>
          <w:numId w:val="10"/>
        </w:numPr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auto"/>
          <w:szCs w:val="24"/>
        </w:rPr>
      </w:pPr>
      <w:r w:rsidRPr="00EE41B8">
        <w:rPr>
          <w:rFonts w:ascii="Times New Roman" w:eastAsia="Times New Roman" w:hAnsi="Times New Roman" w:cs="Times New Roman"/>
          <w:color w:val="auto"/>
          <w:szCs w:val="24"/>
        </w:rPr>
        <w:t xml:space="preserve">utrzymania właściwego stanu sanitarno-epidemiologicznego zarówno w miejscu przygotowania, jak i transportu żywności, </w:t>
      </w:r>
    </w:p>
    <w:p w14:paraId="113FEC88" w14:textId="77777777" w:rsidR="00EE41B8" w:rsidRPr="00EE41B8" w:rsidRDefault="00EE41B8" w:rsidP="002B3BCE">
      <w:pPr>
        <w:numPr>
          <w:ilvl w:val="1"/>
          <w:numId w:val="10"/>
        </w:numPr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auto"/>
          <w:szCs w:val="24"/>
        </w:rPr>
      </w:pPr>
      <w:r w:rsidRPr="00EE41B8">
        <w:rPr>
          <w:rFonts w:ascii="Times New Roman" w:eastAsia="Times New Roman" w:hAnsi="Times New Roman" w:cs="Times New Roman"/>
          <w:color w:val="auto"/>
          <w:szCs w:val="24"/>
        </w:rPr>
        <w:t xml:space="preserve">stosowania środków dopuszczonych do kontaktu z żywnością, posiadających wymagane atesty. </w:t>
      </w:r>
    </w:p>
    <w:p w14:paraId="5C61CD49" w14:textId="77777777" w:rsidR="00EE41B8" w:rsidRPr="00EE41B8" w:rsidRDefault="00EE41B8" w:rsidP="002B3BC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auto"/>
          <w:szCs w:val="24"/>
        </w:rPr>
      </w:pPr>
      <w:r w:rsidRPr="00EE41B8">
        <w:rPr>
          <w:rFonts w:ascii="Times New Roman" w:eastAsia="Times New Roman" w:hAnsi="Times New Roman" w:cs="Times New Roman"/>
          <w:color w:val="auto"/>
          <w:szCs w:val="24"/>
        </w:rPr>
        <w:t xml:space="preserve">Wykonawca zobowiązuje się do zapewnienia obecności personelu obsługującego catering przez cały okres realizacji usługi, tj. od momentu przygotowania do zakończenia obsługi wydarzenia. </w:t>
      </w:r>
    </w:p>
    <w:p w14:paraId="2F0D45FB" w14:textId="77777777" w:rsidR="00EE41B8" w:rsidRPr="00EE41B8" w:rsidRDefault="00EE41B8" w:rsidP="002B3BC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auto"/>
          <w:szCs w:val="24"/>
        </w:rPr>
      </w:pPr>
      <w:r w:rsidRPr="00EE41B8">
        <w:rPr>
          <w:rFonts w:ascii="Times New Roman" w:eastAsia="Times New Roman" w:hAnsi="Times New Roman" w:cs="Times New Roman"/>
          <w:color w:val="auto"/>
          <w:szCs w:val="24"/>
        </w:rPr>
        <w:t xml:space="preserve">Wykonawca zobowiązuje się do zapewnienia równego i niedyskryminacyjnego dostępu do usług dla wszystkich uczestników, w tym do uwzględnienia potrzeb osób z niepełnosprawnościami. </w:t>
      </w:r>
    </w:p>
    <w:p w14:paraId="2B428D92" w14:textId="77777777" w:rsidR="00EE41B8" w:rsidRPr="00EE41B8" w:rsidRDefault="00EE41B8" w:rsidP="002B3BC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auto"/>
          <w:szCs w:val="24"/>
        </w:rPr>
      </w:pPr>
      <w:r w:rsidRPr="00EE41B8">
        <w:rPr>
          <w:rFonts w:ascii="Times New Roman" w:eastAsia="Times New Roman" w:hAnsi="Times New Roman" w:cs="Times New Roman"/>
          <w:color w:val="auto"/>
          <w:szCs w:val="24"/>
        </w:rPr>
        <w:t xml:space="preserve">Wykonawca zobowiązany jest do oznakowania miejsc realizacji usługi zgodnie z wymogami dotyczącymi informacji i promocji projektów współfinansowanych ze środków Europejskiego Funduszu Społecznego Plus. </w:t>
      </w:r>
    </w:p>
    <w:p w14:paraId="333DD648" w14:textId="77777777" w:rsidR="00EE41B8" w:rsidRPr="00EE41B8" w:rsidRDefault="00EE41B8" w:rsidP="002B3BC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auto"/>
          <w:szCs w:val="24"/>
        </w:rPr>
      </w:pPr>
      <w:r w:rsidRPr="00EE41B8">
        <w:rPr>
          <w:rFonts w:ascii="Times New Roman" w:eastAsia="Times New Roman" w:hAnsi="Times New Roman" w:cs="Times New Roman"/>
          <w:color w:val="auto"/>
          <w:szCs w:val="24"/>
        </w:rPr>
        <w:t xml:space="preserve">Wykonawca ponosi pełną odpowiedzialność: </w:t>
      </w:r>
    </w:p>
    <w:p w14:paraId="6652637E" w14:textId="77777777" w:rsidR="00EE41B8" w:rsidRPr="00EE41B8" w:rsidRDefault="00EE41B8" w:rsidP="002B3BCE">
      <w:pPr>
        <w:numPr>
          <w:ilvl w:val="1"/>
          <w:numId w:val="10"/>
        </w:numPr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auto"/>
          <w:szCs w:val="24"/>
        </w:rPr>
      </w:pPr>
      <w:r w:rsidRPr="00EE41B8">
        <w:rPr>
          <w:rFonts w:ascii="Times New Roman" w:eastAsia="Times New Roman" w:hAnsi="Times New Roman" w:cs="Times New Roman"/>
          <w:color w:val="auto"/>
          <w:szCs w:val="24"/>
        </w:rPr>
        <w:t xml:space="preserve">za jakość świadczonych usług, </w:t>
      </w:r>
    </w:p>
    <w:p w14:paraId="01BFC2BA" w14:textId="77777777" w:rsidR="00EE41B8" w:rsidRPr="00EE41B8" w:rsidRDefault="00EE41B8" w:rsidP="002B3BCE">
      <w:pPr>
        <w:numPr>
          <w:ilvl w:val="1"/>
          <w:numId w:val="10"/>
        </w:numPr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auto"/>
          <w:szCs w:val="24"/>
        </w:rPr>
      </w:pPr>
      <w:r w:rsidRPr="00EE41B8">
        <w:rPr>
          <w:rFonts w:ascii="Times New Roman" w:eastAsia="Times New Roman" w:hAnsi="Times New Roman" w:cs="Times New Roman"/>
          <w:color w:val="auto"/>
          <w:szCs w:val="24"/>
        </w:rPr>
        <w:t xml:space="preserve">za działania własne oraz podwykonawców, </w:t>
      </w:r>
    </w:p>
    <w:p w14:paraId="349E06E7" w14:textId="77777777" w:rsidR="00EE41B8" w:rsidRPr="00EE41B8" w:rsidRDefault="00EE41B8" w:rsidP="002B3BCE">
      <w:pPr>
        <w:numPr>
          <w:ilvl w:val="1"/>
          <w:numId w:val="10"/>
        </w:numPr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auto"/>
          <w:szCs w:val="24"/>
        </w:rPr>
      </w:pPr>
      <w:r w:rsidRPr="00EE41B8">
        <w:rPr>
          <w:rFonts w:ascii="Times New Roman" w:eastAsia="Times New Roman" w:hAnsi="Times New Roman" w:cs="Times New Roman"/>
          <w:color w:val="auto"/>
          <w:szCs w:val="24"/>
        </w:rPr>
        <w:t xml:space="preserve">za szkody powstałe w trakcie realizacji umowy, </w:t>
      </w:r>
    </w:p>
    <w:p w14:paraId="2D7BA1A4" w14:textId="77777777" w:rsidR="00EE41B8" w:rsidRPr="00EE41B8" w:rsidRDefault="00EE41B8" w:rsidP="002B3BCE">
      <w:pPr>
        <w:numPr>
          <w:ilvl w:val="1"/>
          <w:numId w:val="10"/>
        </w:numPr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auto"/>
          <w:szCs w:val="24"/>
        </w:rPr>
      </w:pPr>
      <w:r w:rsidRPr="00EE41B8">
        <w:rPr>
          <w:rFonts w:ascii="Times New Roman" w:eastAsia="Times New Roman" w:hAnsi="Times New Roman" w:cs="Times New Roman"/>
          <w:color w:val="auto"/>
          <w:szCs w:val="24"/>
        </w:rPr>
        <w:t xml:space="preserve">za roszczenia osób trzecich związane z realizacją usługi. </w:t>
      </w:r>
    </w:p>
    <w:p w14:paraId="7AF4D343" w14:textId="77777777" w:rsidR="00EE41B8" w:rsidRPr="00EE41B8" w:rsidRDefault="00EE41B8" w:rsidP="002B3BC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auto"/>
          <w:szCs w:val="24"/>
        </w:rPr>
      </w:pPr>
      <w:r w:rsidRPr="00EE41B8">
        <w:rPr>
          <w:rFonts w:ascii="Times New Roman" w:eastAsia="Times New Roman" w:hAnsi="Times New Roman" w:cs="Times New Roman"/>
          <w:color w:val="auto"/>
          <w:szCs w:val="24"/>
        </w:rPr>
        <w:t>W przypadku:</w:t>
      </w:r>
    </w:p>
    <w:p w14:paraId="1D59A482" w14:textId="77777777" w:rsidR="00EE41B8" w:rsidRPr="00EE41B8" w:rsidRDefault="00EE41B8" w:rsidP="002B3BCE">
      <w:pPr>
        <w:numPr>
          <w:ilvl w:val="1"/>
          <w:numId w:val="10"/>
        </w:numPr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auto"/>
          <w:szCs w:val="24"/>
        </w:rPr>
      </w:pPr>
      <w:r w:rsidRPr="00EE41B8">
        <w:rPr>
          <w:rFonts w:ascii="Times New Roman" w:eastAsia="Times New Roman" w:hAnsi="Times New Roman" w:cs="Times New Roman"/>
          <w:color w:val="auto"/>
          <w:szCs w:val="24"/>
        </w:rPr>
        <w:t xml:space="preserve">dostarczenia posiłków niezgodnych z Opisem Przedmiotu Zamówienia, </w:t>
      </w:r>
    </w:p>
    <w:p w14:paraId="1308C9C0" w14:textId="77777777" w:rsidR="00EE41B8" w:rsidRPr="00EE41B8" w:rsidRDefault="00EE41B8" w:rsidP="002B3BCE">
      <w:pPr>
        <w:numPr>
          <w:ilvl w:val="1"/>
          <w:numId w:val="10"/>
        </w:numPr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auto"/>
          <w:szCs w:val="24"/>
        </w:rPr>
      </w:pPr>
      <w:r w:rsidRPr="00EE41B8">
        <w:rPr>
          <w:rFonts w:ascii="Times New Roman" w:eastAsia="Times New Roman" w:hAnsi="Times New Roman" w:cs="Times New Roman"/>
          <w:color w:val="auto"/>
          <w:szCs w:val="24"/>
        </w:rPr>
        <w:t xml:space="preserve">stwierdzenia nieprawidłowości jakościowych, </w:t>
      </w:r>
    </w:p>
    <w:p w14:paraId="51369B52" w14:textId="77777777" w:rsidR="00647078" w:rsidRDefault="00EE41B8" w:rsidP="002B3BCE">
      <w:pPr>
        <w:numPr>
          <w:ilvl w:val="1"/>
          <w:numId w:val="10"/>
        </w:numPr>
        <w:spacing w:after="0" w:line="240" w:lineRule="auto"/>
        <w:ind w:left="709" w:hanging="283"/>
        <w:rPr>
          <w:rFonts w:ascii="Times New Roman" w:eastAsia="Times New Roman" w:hAnsi="Times New Roman" w:cs="Times New Roman"/>
          <w:color w:val="auto"/>
          <w:szCs w:val="24"/>
        </w:rPr>
      </w:pPr>
      <w:r w:rsidRPr="00EE41B8">
        <w:rPr>
          <w:rFonts w:ascii="Times New Roman" w:eastAsia="Times New Roman" w:hAnsi="Times New Roman" w:cs="Times New Roman"/>
          <w:color w:val="auto"/>
          <w:szCs w:val="24"/>
        </w:rPr>
        <w:t xml:space="preserve">niewłaściwej ilości lub jakości świadczenia, </w:t>
      </w:r>
    </w:p>
    <w:p w14:paraId="059B31EE" w14:textId="636FC071" w:rsidR="00EE41B8" w:rsidRPr="00EE41B8" w:rsidRDefault="00EE41B8" w:rsidP="002B3BCE">
      <w:p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Cs w:val="24"/>
        </w:rPr>
      </w:pPr>
      <w:r w:rsidRPr="00EE41B8">
        <w:rPr>
          <w:rFonts w:ascii="Times New Roman" w:eastAsia="Times New Roman" w:hAnsi="Times New Roman" w:cs="Times New Roman"/>
          <w:color w:val="auto"/>
          <w:szCs w:val="24"/>
        </w:rPr>
        <w:t>Zamawiający ma prawo odmówić przyjęcia usługi lub jej części oraz żądać jej niezwłocznego uzupełnienia lub wymiany.</w:t>
      </w:r>
    </w:p>
    <w:p w14:paraId="2DD71C2D" w14:textId="77777777" w:rsidR="00EE41B8" w:rsidRPr="00EE41B8" w:rsidRDefault="00EE41B8" w:rsidP="002B3BCE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auto"/>
          <w:szCs w:val="24"/>
        </w:rPr>
      </w:pPr>
      <w:r w:rsidRPr="00EE41B8">
        <w:rPr>
          <w:rFonts w:ascii="Times New Roman" w:eastAsia="Times New Roman" w:hAnsi="Times New Roman" w:cs="Times New Roman"/>
          <w:color w:val="auto"/>
          <w:szCs w:val="24"/>
        </w:rPr>
        <w:t xml:space="preserve">W przypadku niewykonania lub nienależytego wykonania usługi Zamawiający może zlecić wykonanie usługi innemu podmiotowi na koszt i ryzyko Wykonawcy. </w:t>
      </w:r>
    </w:p>
    <w:p w14:paraId="49293BC9" w14:textId="609C9962" w:rsidR="00862CC8" w:rsidRPr="007A40A5" w:rsidRDefault="00862CC8" w:rsidP="002B3BCE">
      <w:pPr>
        <w:pStyle w:val="p2"/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4DE76DA1" w14:textId="77777777" w:rsidR="00862CC8" w:rsidRPr="007A40A5" w:rsidRDefault="00862CC8" w:rsidP="002B3BCE">
      <w:pPr>
        <w:pStyle w:val="p2"/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7A40A5">
        <w:rPr>
          <w:rStyle w:val="s1"/>
          <w:rFonts w:ascii="Cambria" w:hAnsi="Cambria"/>
          <w:b/>
          <w:sz w:val="22"/>
          <w:szCs w:val="22"/>
        </w:rPr>
        <w:t xml:space="preserve">§ </w:t>
      </w:r>
      <w:r w:rsidRPr="007A40A5">
        <w:rPr>
          <w:rFonts w:ascii="Cambria" w:hAnsi="Cambria"/>
          <w:b/>
          <w:sz w:val="22"/>
          <w:szCs w:val="22"/>
        </w:rPr>
        <w:t>5</w:t>
      </w:r>
    </w:p>
    <w:p w14:paraId="42658AA3" w14:textId="3CC83C55" w:rsidR="00862CC8" w:rsidRPr="007A40A5" w:rsidRDefault="00862CC8" w:rsidP="00121236">
      <w:pPr>
        <w:pStyle w:val="p2"/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7A40A5">
        <w:rPr>
          <w:rFonts w:ascii="Cambria" w:hAnsi="Cambria"/>
          <w:b/>
          <w:sz w:val="22"/>
          <w:szCs w:val="22"/>
        </w:rPr>
        <w:t xml:space="preserve">Termin i miejsce </w:t>
      </w:r>
      <w:r w:rsidR="00482C24" w:rsidRPr="007A40A5">
        <w:rPr>
          <w:rFonts w:ascii="Cambria" w:hAnsi="Cambria"/>
          <w:b/>
          <w:sz w:val="22"/>
          <w:szCs w:val="22"/>
        </w:rPr>
        <w:t>realizacji usługi</w:t>
      </w:r>
    </w:p>
    <w:p w14:paraId="0500F586" w14:textId="0FB163B5" w:rsidR="00482C24" w:rsidRPr="007A40A5" w:rsidRDefault="00482C24">
      <w:pPr>
        <w:pStyle w:val="Akapitzlist"/>
        <w:numPr>
          <w:ilvl w:val="0"/>
          <w:numId w:val="3"/>
        </w:numPr>
        <w:ind w:left="426" w:hanging="426"/>
        <w:jc w:val="both"/>
        <w:rPr>
          <w:rFonts w:ascii="Cambria" w:eastAsia="Times New Roman" w:hAnsi="Cambria" w:cs="Times New Roman"/>
          <w:sz w:val="22"/>
          <w:szCs w:val="22"/>
          <w:lang w:eastAsia="pl-PL"/>
        </w:rPr>
      </w:pPr>
      <w:r w:rsidRPr="007A40A5">
        <w:rPr>
          <w:rFonts w:ascii="Cambria" w:eastAsia="Times New Roman" w:hAnsi="Cambria" w:cs="Times New Roman"/>
          <w:sz w:val="22"/>
          <w:szCs w:val="22"/>
          <w:lang w:eastAsia="pl-PL"/>
        </w:rPr>
        <w:t xml:space="preserve">Usługa cateringowa będzie realizowana w miejscach wskazanych przez Zamawiającego </w:t>
      </w:r>
      <w:r w:rsidR="00747957">
        <w:rPr>
          <w:rFonts w:ascii="Cambria" w:eastAsia="Times New Roman" w:hAnsi="Cambria" w:cs="Times New Roman"/>
          <w:sz w:val="22"/>
          <w:szCs w:val="22"/>
          <w:lang w:eastAsia="pl-PL"/>
        </w:rPr>
        <w:t xml:space="preserve">zgodnie z opisem przedmiotu zamówienia. </w:t>
      </w:r>
    </w:p>
    <w:p w14:paraId="3D69A7F2" w14:textId="0F17BB2A" w:rsidR="00747957" w:rsidRDefault="00747957" w:rsidP="00747957">
      <w:pPr>
        <w:widowControl w:val="0"/>
        <w:tabs>
          <w:tab w:val="left" w:pos="567"/>
        </w:tabs>
        <w:spacing w:line="276" w:lineRule="auto"/>
        <w:outlineLvl w:val="3"/>
        <w:rPr>
          <w:sz w:val="22"/>
        </w:rPr>
      </w:pPr>
      <w:r>
        <w:rPr>
          <w:sz w:val="22"/>
        </w:rPr>
        <w:t xml:space="preserve">2.      </w:t>
      </w:r>
      <w:r w:rsidR="001F1002" w:rsidRPr="00747957">
        <w:rPr>
          <w:sz w:val="22"/>
        </w:rPr>
        <w:t xml:space="preserve">Wykonawca zrealizuje przedmiot umowy, o którym mowa w § 2, w </w:t>
      </w:r>
      <w:r w:rsidR="00F51BEF" w:rsidRPr="00747957">
        <w:rPr>
          <w:sz w:val="22"/>
        </w:rPr>
        <w:t>termin</w:t>
      </w:r>
      <w:r w:rsidR="006014FB" w:rsidRPr="00747957">
        <w:rPr>
          <w:sz w:val="22"/>
        </w:rPr>
        <w:t>ie</w:t>
      </w:r>
      <w:r w:rsidR="00C421D5">
        <w:rPr>
          <w:rStyle w:val="Odwoanieprzypisudolnego"/>
          <w:sz w:val="22"/>
        </w:rPr>
        <w:footnoteReference w:id="6"/>
      </w:r>
      <w:r w:rsidR="001F269D" w:rsidRPr="00747957">
        <w:rPr>
          <w:sz w:val="22"/>
        </w:rPr>
        <w:t xml:space="preserve"> </w:t>
      </w:r>
    </w:p>
    <w:p w14:paraId="23D20239" w14:textId="77777777" w:rsidR="00C421D5" w:rsidRPr="00C421D5" w:rsidRDefault="00747957" w:rsidP="00C421D5">
      <w:pPr>
        <w:widowControl w:val="0"/>
        <w:tabs>
          <w:tab w:val="left" w:pos="567"/>
        </w:tabs>
        <w:spacing w:line="276" w:lineRule="auto"/>
        <w:outlineLvl w:val="3"/>
        <w:rPr>
          <w:rFonts w:eastAsia="Times New Roman" w:cs="Times New Roman"/>
          <w:color w:val="auto"/>
          <w:sz w:val="22"/>
        </w:rPr>
      </w:pPr>
      <w:r>
        <w:rPr>
          <w:rFonts w:eastAsia="Times New Roman" w:cs="Times New Roman"/>
          <w:color w:val="auto"/>
          <w:sz w:val="22"/>
        </w:rPr>
        <w:tab/>
      </w:r>
      <w:r>
        <w:rPr>
          <w:rFonts w:eastAsia="Times New Roman" w:cs="Times New Roman"/>
          <w:color w:val="auto"/>
          <w:sz w:val="22"/>
        </w:rPr>
        <w:tab/>
      </w:r>
      <w:r w:rsidR="00C421D5" w:rsidRPr="00C421D5">
        <w:rPr>
          <w:rFonts w:eastAsia="Times New Roman" w:cs="Times New Roman"/>
          <w:color w:val="auto"/>
          <w:sz w:val="22"/>
        </w:rPr>
        <w:t>- dla części 1: Termin realizacji: 16 listopada 2026 r.</w:t>
      </w:r>
    </w:p>
    <w:p w14:paraId="4AAC1089" w14:textId="77777777" w:rsidR="00C421D5" w:rsidRPr="00C421D5" w:rsidRDefault="00C421D5" w:rsidP="00C421D5">
      <w:pPr>
        <w:widowControl w:val="0"/>
        <w:tabs>
          <w:tab w:val="left" w:pos="567"/>
        </w:tabs>
        <w:spacing w:line="276" w:lineRule="auto"/>
        <w:ind w:firstLine="199"/>
        <w:outlineLvl w:val="3"/>
        <w:rPr>
          <w:rFonts w:eastAsia="Times New Roman" w:cs="Times New Roman"/>
          <w:color w:val="auto"/>
          <w:sz w:val="22"/>
        </w:rPr>
      </w:pPr>
      <w:r w:rsidRPr="00C421D5">
        <w:rPr>
          <w:rFonts w:eastAsia="Times New Roman" w:cs="Times New Roman"/>
          <w:color w:val="auto"/>
          <w:sz w:val="22"/>
        </w:rPr>
        <w:t>Liczba wydarzeń: 1</w:t>
      </w:r>
    </w:p>
    <w:p w14:paraId="46032AB7" w14:textId="77777777" w:rsidR="00C421D5" w:rsidRPr="00C421D5" w:rsidRDefault="00C421D5" w:rsidP="00C421D5">
      <w:pPr>
        <w:widowControl w:val="0"/>
        <w:tabs>
          <w:tab w:val="left" w:pos="567"/>
        </w:tabs>
        <w:spacing w:line="276" w:lineRule="auto"/>
        <w:ind w:firstLine="199"/>
        <w:outlineLvl w:val="3"/>
        <w:rPr>
          <w:rFonts w:eastAsia="Times New Roman" w:cs="Times New Roman"/>
          <w:color w:val="auto"/>
          <w:sz w:val="22"/>
        </w:rPr>
      </w:pPr>
      <w:r w:rsidRPr="00C421D5">
        <w:rPr>
          <w:rFonts w:eastAsia="Times New Roman" w:cs="Times New Roman"/>
          <w:color w:val="auto"/>
          <w:sz w:val="22"/>
        </w:rPr>
        <w:t xml:space="preserve">- dla części 2: Termin realizacji: czerwiec 2026 r. i czerwiec 2027 r. </w:t>
      </w:r>
    </w:p>
    <w:p w14:paraId="028A8B3F" w14:textId="77777777" w:rsidR="00C421D5" w:rsidRPr="00C421D5" w:rsidRDefault="00C421D5" w:rsidP="00C421D5">
      <w:pPr>
        <w:widowControl w:val="0"/>
        <w:tabs>
          <w:tab w:val="left" w:pos="567"/>
        </w:tabs>
        <w:spacing w:line="276" w:lineRule="auto"/>
        <w:ind w:firstLine="199"/>
        <w:outlineLvl w:val="3"/>
        <w:rPr>
          <w:rFonts w:eastAsia="Times New Roman" w:cs="Times New Roman"/>
          <w:color w:val="auto"/>
          <w:sz w:val="22"/>
        </w:rPr>
      </w:pPr>
      <w:r w:rsidRPr="00C421D5">
        <w:rPr>
          <w:rFonts w:eastAsia="Times New Roman" w:cs="Times New Roman"/>
          <w:color w:val="auto"/>
          <w:sz w:val="22"/>
        </w:rPr>
        <w:lastRenderedPageBreak/>
        <w:t>Liczba wydarzeń: 2</w:t>
      </w:r>
    </w:p>
    <w:p w14:paraId="180C9E6C" w14:textId="77777777" w:rsidR="00C421D5" w:rsidRPr="00C421D5" w:rsidRDefault="00C421D5" w:rsidP="00C421D5">
      <w:pPr>
        <w:widowControl w:val="0"/>
        <w:tabs>
          <w:tab w:val="left" w:pos="567"/>
        </w:tabs>
        <w:spacing w:line="276" w:lineRule="auto"/>
        <w:ind w:firstLine="199"/>
        <w:outlineLvl w:val="3"/>
        <w:rPr>
          <w:rFonts w:eastAsia="Times New Roman" w:cs="Times New Roman"/>
          <w:color w:val="auto"/>
          <w:sz w:val="22"/>
        </w:rPr>
      </w:pPr>
      <w:r w:rsidRPr="00C421D5">
        <w:rPr>
          <w:rFonts w:eastAsia="Times New Roman" w:cs="Times New Roman"/>
          <w:color w:val="auto"/>
          <w:sz w:val="22"/>
        </w:rPr>
        <w:t xml:space="preserve">- dla części 3: Termin realizacji: </w:t>
      </w:r>
    </w:p>
    <w:p w14:paraId="372640FF" w14:textId="77777777" w:rsidR="00C421D5" w:rsidRPr="00C421D5" w:rsidRDefault="00C421D5" w:rsidP="00C421D5">
      <w:pPr>
        <w:widowControl w:val="0"/>
        <w:tabs>
          <w:tab w:val="left" w:pos="567"/>
        </w:tabs>
        <w:spacing w:line="276" w:lineRule="auto"/>
        <w:ind w:firstLine="199"/>
        <w:outlineLvl w:val="3"/>
        <w:rPr>
          <w:rFonts w:eastAsia="Times New Roman" w:cs="Times New Roman"/>
          <w:color w:val="auto"/>
          <w:sz w:val="22"/>
        </w:rPr>
      </w:pPr>
      <w:r w:rsidRPr="00C421D5">
        <w:rPr>
          <w:rFonts w:eastAsia="Times New Roman" w:cs="Times New Roman"/>
          <w:color w:val="auto"/>
          <w:sz w:val="22"/>
        </w:rPr>
        <w:t>•</w:t>
      </w:r>
      <w:r w:rsidRPr="00C421D5">
        <w:rPr>
          <w:rFonts w:eastAsia="Times New Roman" w:cs="Times New Roman"/>
          <w:color w:val="auto"/>
          <w:sz w:val="22"/>
        </w:rPr>
        <w:tab/>
        <w:t xml:space="preserve">maj 2026 r. </w:t>
      </w:r>
    </w:p>
    <w:p w14:paraId="5198441D" w14:textId="77777777" w:rsidR="00C421D5" w:rsidRPr="00C421D5" w:rsidRDefault="00C421D5" w:rsidP="00C421D5">
      <w:pPr>
        <w:widowControl w:val="0"/>
        <w:tabs>
          <w:tab w:val="left" w:pos="567"/>
        </w:tabs>
        <w:spacing w:line="276" w:lineRule="auto"/>
        <w:ind w:firstLine="199"/>
        <w:outlineLvl w:val="3"/>
        <w:rPr>
          <w:rFonts w:eastAsia="Times New Roman" w:cs="Times New Roman"/>
          <w:color w:val="auto"/>
          <w:sz w:val="22"/>
        </w:rPr>
      </w:pPr>
      <w:r w:rsidRPr="00C421D5">
        <w:rPr>
          <w:rFonts w:eastAsia="Times New Roman" w:cs="Times New Roman"/>
          <w:color w:val="auto"/>
          <w:sz w:val="22"/>
        </w:rPr>
        <w:t>•</w:t>
      </w:r>
      <w:r w:rsidRPr="00C421D5">
        <w:rPr>
          <w:rFonts w:eastAsia="Times New Roman" w:cs="Times New Roman"/>
          <w:color w:val="auto"/>
          <w:sz w:val="22"/>
        </w:rPr>
        <w:tab/>
        <w:t xml:space="preserve">czerwiec 2026 r. </w:t>
      </w:r>
    </w:p>
    <w:p w14:paraId="5979DF54" w14:textId="77777777" w:rsidR="00C421D5" w:rsidRPr="00C421D5" w:rsidRDefault="00C421D5" w:rsidP="00C421D5">
      <w:pPr>
        <w:widowControl w:val="0"/>
        <w:tabs>
          <w:tab w:val="left" w:pos="567"/>
        </w:tabs>
        <w:spacing w:line="276" w:lineRule="auto"/>
        <w:ind w:firstLine="199"/>
        <w:outlineLvl w:val="3"/>
        <w:rPr>
          <w:rFonts w:eastAsia="Times New Roman" w:cs="Times New Roman"/>
          <w:color w:val="auto"/>
          <w:sz w:val="22"/>
        </w:rPr>
      </w:pPr>
      <w:r w:rsidRPr="00C421D5">
        <w:rPr>
          <w:rFonts w:eastAsia="Times New Roman" w:cs="Times New Roman"/>
          <w:color w:val="auto"/>
          <w:sz w:val="22"/>
        </w:rPr>
        <w:t>•</w:t>
      </w:r>
      <w:r w:rsidRPr="00C421D5">
        <w:rPr>
          <w:rFonts w:eastAsia="Times New Roman" w:cs="Times New Roman"/>
          <w:color w:val="auto"/>
          <w:sz w:val="22"/>
        </w:rPr>
        <w:tab/>
        <w:t xml:space="preserve">maj 2027 r. </w:t>
      </w:r>
    </w:p>
    <w:p w14:paraId="33798EB4" w14:textId="77777777" w:rsidR="00C421D5" w:rsidRPr="00C421D5" w:rsidRDefault="00C421D5" w:rsidP="00C421D5">
      <w:pPr>
        <w:widowControl w:val="0"/>
        <w:tabs>
          <w:tab w:val="left" w:pos="567"/>
        </w:tabs>
        <w:spacing w:line="276" w:lineRule="auto"/>
        <w:ind w:firstLine="199"/>
        <w:outlineLvl w:val="3"/>
        <w:rPr>
          <w:rFonts w:eastAsia="Times New Roman" w:cs="Times New Roman"/>
          <w:color w:val="auto"/>
          <w:sz w:val="22"/>
        </w:rPr>
      </w:pPr>
      <w:r w:rsidRPr="00C421D5">
        <w:rPr>
          <w:rFonts w:eastAsia="Times New Roman" w:cs="Times New Roman"/>
          <w:color w:val="auto"/>
          <w:sz w:val="22"/>
        </w:rPr>
        <w:t>•</w:t>
      </w:r>
      <w:r w:rsidRPr="00C421D5">
        <w:rPr>
          <w:rFonts w:eastAsia="Times New Roman" w:cs="Times New Roman"/>
          <w:color w:val="auto"/>
          <w:sz w:val="22"/>
        </w:rPr>
        <w:tab/>
        <w:t xml:space="preserve">czerwiec 2027 r. </w:t>
      </w:r>
    </w:p>
    <w:p w14:paraId="45C11F94" w14:textId="59646C86" w:rsidR="001F1002" w:rsidRPr="007A40A5" w:rsidRDefault="00C421D5" w:rsidP="00C421D5">
      <w:pPr>
        <w:widowControl w:val="0"/>
        <w:tabs>
          <w:tab w:val="left" w:pos="567"/>
        </w:tabs>
        <w:spacing w:line="276" w:lineRule="auto"/>
        <w:ind w:firstLine="199"/>
        <w:outlineLvl w:val="3"/>
        <w:rPr>
          <w:rStyle w:val="s1"/>
          <w:rFonts w:ascii="Cambria" w:hAnsi="Cambria"/>
          <w:b/>
          <w:sz w:val="22"/>
          <w:szCs w:val="22"/>
        </w:rPr>
      </w:pPr>
      <w:r w:rsidRPr="00C421D5">
        <w:rPr>
          <w:rFonts w:eastAsia="Times New Roman" w:cs="Times New Roman"/>
          <w:color w:val="auto"/>
          <w:sz w:val="22"/>
        </w:rPr>
        <w:t>Liczba wydarzeń: 4</w:t>
      </w:r>
    </w:p>
    <w:p w14:paraId="1CE541B1" w14:textId="77777777" w:rsidR="00862CC8" w:rsidRPr="007A40A5" w:rsidRDefault="00862CC8" w:rsidP="00862CC8">
      <w:pPr>
        <w:pStyle w:val="p2"/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7A40A5">
        <w:rPr>
          <w:rStyle w:val="s1"/>
          <w:rFonts w:ascii="Cambria" w:hAnsi="Cambria"/>
          <w:b/>
          <w:sz w:val="22"/>
          <w:szCs w:val="22"/>
        </w:rPr>
        <w:t xml:space="preserve">§ </w:t>
      </w:r>
      <w:r w:rsidRPr="007A40A5">
        <w:rPr>
          <w:rFonts w:ascii="Cambria" w:hAnsi="Cambria"/>
          <w:b/>
          <w:sz w:val="22"/>
          <w:szCs w:val="22"/>
        </w:rPr>
        <w:t>6</w:t>
      </w:r>
    </w:p>
    <w:p w14:paraId="2215DD5F" w14:textId="77777777" w:rsidR="00862CC8" w:rsidRPr="007A40A5" w:rsidRDefault="00862CC8" w:rsidP="00862CC8">
      <w:pPr>
        <w:pStyle w:val="p2"/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7A40A5">
        <w:rPr>
          <w:rFonts w:ascii="Cambria" w:hAnsi="Cambria"/>
          <w:b/>
          <w:sz w:val="22"/>
          <w:szCs w:val="22"/>
        </w:rPr>
        <w:t>Wynagrodzenie i płatności</w:t>
      </w:r>
    </w:p>
    <w:p w14:paraId="3F8CBB90" w14:textId="77777777" w:rsidR="00747957" w:rsidRPr="00747957" w:rsidRDefault="001F269D">
      <w:pPr>
        <w:pStyle w:val="p2"/>
        <w:numPr>
          <w:ilvl w:val="0"/>
          <w:numId w:val="4"/>
        </w:numPr>
        <w:spacing w:line="276" w:lineRule="auto"/>
        <w:ind w:left="426" w:hanging="426"/>
        <w:jc w:val="both"/>
        <w:rPr>
          <w:rFonts w:ascii="Cambria" w:hAnsi="Cambria"/>
          <w:b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>Wynagrodzenie, które Zamawiający zobowiązuje się zapłacić Wykonawcy za wykonanie przedmiotu umowy zgodnie z ofertą Wykonawcy wynosi …………….. zł brutto (słownie złotych:…………….. złotych 0/00), w tym VAT w wysokości ……………….  zł).</w:t>
      </w:r>
      <w:r w:rsidR="0025626B" w:rsidRPr="007A40A5">
        <w:rPr>
          <w:rFonts w:ascii="Cambria" w:hAnsi="Cambria"/>
          <w:sz w:val="22"/>
          <w:szCs w:val="22"/>
        </w:rPr>
        <w:t xml:space="preserve"> </w:t>
      </w:r>
    </w:p>
    <w:p w14:paraId="6EB4A544" w14:textId="1AFB8E3F" w:rsidR="00A552FD" w:rsidRPr="00F66279" w:rsidRDefault="0025626B" w:rsidP="00747957">
      <w:pPr>
        <w:pStyle w:val="p2"/>
        <w:spacing w:line="276" w:lineRule="auto"/>
        <w:ind w:left="426"/>
        <w:jc w:val="both"/>
        <w:rPr>
          <w:rFonts w:ascii="Cambria" w:hAnsi="Cambria"/>
          <w:b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 xml:space="preserve">Cena brutto/za </w:t>
      </w:r>
      <w:r w:rsidR="00747957" w:rsidRPr="00747957">
        <w:rPr>
          <w:rFonts w:ascii="Cambria" w:hAnsi="Cambria"/>
          <w:sz w:val="22"/>
          <w:szCs w:val="22"/>
        </w:rPr>
        <w:t>przygotowanie kompleksowej usługi cateringowej dla 1 osoby zgodnie z Opisem Przedmiotu Zamówienia</w:t>
      </w:r>
      <w:r w:rsidR="00747957">
        <w:rPr>
          <w:rFonts w:ascii="Cambria" w:hAnsi="Cambria"/>
          <w:sz w:val="22"/>
          <w:szCs w:val="22"/>
        </w:rPr>
        <w:t xml:space="preserve">: </w:t>
      </w:r>
      <w:r w:rsidRPr="007A40A5">
        <w:rPr>
          <w:rFonts w:ascii="Cambria" w:hAnsi="Cambria"/>
          <w:sz w:val="22"/>
          <w:szCs w:val="22"/>
        </w:rPr>
        <w:t>………………………złotych brutto (słownie…).</w:t>
      </w:r>
    </w:p>
    <w:p w14:paraId="5D4F184C" w14:textId="0117E872" w:rsidR="00B57585" w:rsidRPr="00F66279" w:rsidRDefault="00B57585">
      <w:pPr>
        <w:pStyle w:val="Akapitzlist"/>
        <w:numPr>
          <w:ilvl w:val="0"/>
          <w:numId w:val="4"/>
        </w:numPr>
        <w:ind w:left="426" w:hanging="426"/>
        <w:jc w:val="both"/>
        <w:rPr>
          <w:rFonts w:ascii="Cambria" w:eastAsia="Times New Roman" w:hAnsi="Cambria" w:cs="Times New Roman"/>
          <w:b/>
          <w:sz w:val="22"/>
          <w:szCs w:val="22"/>
          <w:lang w:eastAsia="pl-PL"/>
        </w:rPr>
      </w:pPr>
      <w:r w:rsidRPr="00B57585">
        <w:rPr>
          <w:rFonts w:ascii="Cambria" w:eastAsia="Times New Roman" w:hAnsi="Cambria" w:cs="Times New Roman"/>
          <w:b/>
          <w:sz w:val="22"/>
          <w:szCs w:val="22"/>
          <w:lang w:eastAsia="pl-PL"/>
        </w:rPr>
        <w:t xml:space="preserve">Zamawiający zastrzega, że może zlecić wykonanie świadczenia usługi dla mniejszej ilości osób niż przewidywał, z przyczyn od niego niezależnych, a wykonawca oświadcza niniejszym, że rezygnuje z jakichkolwiek roszczeń odszkodowawczych w tym zakresie.  Zamawiający oświadcza, że minimalny zakres świadczenia wynosi </w:t>
      </w:r>
      <w:r w:rsidR="00BF2D16">
        <w:rPr>
          <w:rFonts w:ascii="Cambria" w:eastAsia="Times New Roman" w:hAnsi="Cambria" w:cs="Times New Roman"/>
          <w:b/>
          <w:sz w:val="22"/>
          <w:szCs w:val="22"/>
          <w:lang w:eastAsia="pl-PL"/>
        </w:rPr>
        <w:t>8</w:t>
      </w:r>
      <w:r w:rsidRPr="00B57585">
        <w:rPr>
          <w:rFonts w:ascii="Cambria" w:eastAsia="Times New Roman" w:hAnsi="Cambria" w:cs="Times New Roman"/>
          <w:b/>
          <w:sz w:val="22"/>
          <w:szCs w:val="22"/>
          <w:lang w:eastAsia="pl-PL"/>
        </w:rPr>
        <w:t>0 % wartości zamówienia.</w:t>
      </w:r>
    </w:p>
    <w:p w14:paraId="1D47A388" w14:textId="77777777" w:rsidR="00056E71" w:rsidRDefault="00056E71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before="1" w:line="276" w:lineRule="auto"/>
        <w:ind w:left="426" w:right="123"/>
        <w:contextualSpacing w:val="0"/>
        <w:jc w:val="both"/>
        <w:rPr>
          <w:rFonts w:ascii="Cambria" w:hAnsi="Cambria"/>
          <w:sz w:val="22"/>
          <w:szCs w:val="22"/>
        </w:rPr>
      </w:pPr>
      <w:r w:rsidRPr="00056E71">
        <w:rPr>
          <w:rFonts w:ascii="Cambria" w:hAnsi="Cambria"/>
          <w:sz w:val="22"/>
          <w:szCs w:val="22"/>
        </w:rPr>
        <w:t>Podstawą rozliczenia będzie faktura częściowa lub końcowa wystawiona przez Wykonawcę na podstawie podpisanego przez Strony protokołu odbioru potwierdzającego prawidłowe wykonanie usługi cateringowej dla danego wydarzenia</w:t>
      </w:r>
      <w:r>
        <w:rPr>
          <w:rFonts w:ascii="Cambria" w:hAnsi="Cambria"/>
          <w:sz w:val="22"/>
          <w:szCs w:val="22"/>
        </w:rPr>
        <w:t>.</w:t>
      </w:r>
    </w:p>
    <w:p w14:paraId="14E2208C" w14:textId="001769EF" w:rsidR="0025626B" w:rsidRPr="007A40A5" w:rsidRDefault="0025626B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before="1" w:line="276" w:lineRule="auto"/>
        <w:ind w:left="426" w:right="123"/>
        <w:contextualSpacing w:val="0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>Wartość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brutto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zawiera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wszystkie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koszty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związane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z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wykonaniem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usługi,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w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szczególności:</w:t>
      </w:r>
      <w:r w:rsidRPr="007A40A5">
        <w:rPr>
          <w:rFonts w:ascii="Cambria" w:hAnsi="Cambria"/>
          <w:spacing w:val="-2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transport,</w:t>
      </w:r>
      <w:r w:rsidRPr="007A40A5">
        <w:rPr>
          <w:rFonts w:ascii="Cambria" w:hAnsi="Cambria"/>
          <w:spacing w:val="-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opakowanie, ubezpieczenie,</w:t>
      </w:r>
      <w:r w:rsidRPr="007A40A5">
        <w:rPr>
          <w:rFonts w:ascii="Cambria" w:hAnsi="Cambria"/>
          <w:spacing w:val="-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podatek</w:t>
      </w:r>
      <w:r w:rsidRPr="007A40A5">
        <w:rPr>
          <w:rFonts w:ascii="Cambria" w:hAnsi="Cambria"/>
          <w:spacing w:val="-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VAT,</w:t>
      </w:r>
      <w:r w:rsidRPr="007A40A5">
        <w:rPr>
          <w:rFonts w:ascii="Cambria" w:hAnsi="Cambria"/>
          <w:spacing w:val="-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itp.</w:t>
      </w:r>
    </w:p>
    <w:p w14:paraId="420764AA" w14:textId="46F11C92" w:rsidR="0025626B" w:rsidRPr="007A40A5" w:rsidRDefault="0025626B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line="276" w:lineRule="auto"/>
        <w:ind w:left="426" w:right="113"/>
        <w:contextualSpacing w:val="0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>Wykonawca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jest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zobowiązany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do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wystawiania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faktury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w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terminie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7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dni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po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="008464F1">
        <w:rPr>
          <w:rFonts w:ascii="Cambria" w:hAnsi="Cambria"/>
          <w:sz w:val="22"/>
          <w:szCs w:val="22"/>
        </w:rPr>
        <w:t>wykonaniu usługi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na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podstawie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sporządzonych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przez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koordynatora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ze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strony</w:t>
      </w:r>
      <w:r w:rsidRPr="007A40A5">
        <w:rPr>
          <w:rFonts w:ascii="Cambria" w:hAnsi="Cambria"/>
          <w:spacing w:val="-50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Zamawiającego</w:t>
      </w:r>
      <w:r w:rsidRPr="007A40A5">
        <w:rPr>
          <w:rFonts w:ascii="Cambria" w:hAnsi="Cambria"/>
          <w:spacing w:val="-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zestawienia ilościowego</w:t>
      </w:r>
      <w:r w:rsidRPr="007A40A5">
        <w:rPr>
          <w:rFonts w:ascii="Cambria" w:hAnsi="Cambria"/>
          <w:spacing w:val="-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zamówionych</w:t>
      </w:r>
      <w:r w:rsidRPr="007A40A5">
        <w:rPr>
          <w:rFonts w:ascii="Cambria" w:hAnsi="Cambria"/>
          <w:spacing w:val="-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posiłków.</w:t>
      </w:r>
    </w:p>
    <w:p w14:paraId="30ADA460" w14:textId="77777777" w:rsidR="0025626B" w:rsidRPr="007A40A5" w:rsidRDefault="0025626B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before="1" w:line="276" w:lineRule="auto"/>
        <w:ind w:left="426" w:right="116"/>
        <w:contextualSpacing w:val="0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>Płatności za faktury będą dokonywane przelewem na wskazany przez Wykonawcę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rachunek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bankowy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w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terminie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30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dni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od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daty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otrzymania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przez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Zamawiającego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prawidłowo</w:t>
      </w:r>
      <w:r w:rsidRPr="007A40A5">
        <w:rPr>
          <w:rFonts w:ascii="Cambria" w:hAnsi="Cambria"/>
          <w:spacing w:val="-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wystawionej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faktury</w:t>
      </w:r>
      <w:r w:rsidRPr="007A40A5">
        <w:rPr>
          <w:rFonts w:ascii="Cambria" w:hAnsi="Cambria"/>
          <w:spacing w:val="-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Vat.</w:t>
      </w:r>
    </w:p>
    <w:p w14:paraId="1087CFD1" w14:textId="77777777" w:rsidR="0025626B" w:rsidRPr="007A40A5" w:rsidRDefault="0025626B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line="276" w:lineRule="auto"/>
        <w:ind w:left="426" w:right="115"/>
        <w:contextualSpacing w:val="0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>W przypadku korzystania z podwykonawców wypłata wynagrodzenia Wykonawcy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uzależniona</w:t>
      </w:r>
      <w:r w:rsidRPr="007A40A5">
        <w:rPr>
          <w:rFonts w:ascii="Cambria" w:hAnsi="Cambria"/>
          <w:spacing w:val="54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będzie   każdorazowo</w:t>
      </w:r>
      <w:r w:rsidRPr="007A40A5">
        <w:rPr>
          <w:rFonts w:ascii="Cambria" w:hAnsi="Cambria"/>
          <w:spacing w:val="52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od   przedłożenia   oświadczenia</w:t>
      </w:r>
      <w:r w:rsidRPr="007A40A5">
        <w:rPr>
          <w:rFonts w:ascii="Cambria" w:hAnsi="Cambria"/>
          <w:spacing w:val="53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podwykonawcy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o uregulowaniu przez wykonawcę na jego rzecz należności za zrealizowane przez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podwykonawcę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usługi,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brak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takiego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oświadczenia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będzie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stanowił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podstawę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do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wstrzymania</w:t>
      </w:r>
      <w:r w:rsidRPr="007A40A5">
        <w:rPr>
          <w:rFonts w:ascii="Cambria" w:hAnsi="Cambria"/>
          <w:spacing w:val="-2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płatności</w:t>
      </w:r>
      <w:r w:rsidRPr="007A40A5">
        <w:rPr>
          <w:rFonts w:ascii="Cambria" w:hAnsi="Cambria"/>
          <w:spacing w:val="-3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przez</w:t>
      </w:r>
      <w:r w:rsidRPr="007A40A5">
        <w:rPr>
          <w:rFonts w:ascii="Cambria" w:hAnsi="Cambria"/>
          <w:spacing w:val="-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Wykonawcę.</w:t>
      </w:r>
    </w:p>
    <w:p w14:paraId="453C4FB4" w14:textId="77777777" w:rsidR="0025626B" w:rsidRPr="007A40A5" w:rsidRDefault="0025626B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line="276" w:lineRule="auto"/>
        <w:ind w:left="426"/>
        <w:contextualSpacing w:val="0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>Data</w:t>
      </w:r>
      <w:r w:rsidRPr="007A40A5">
        <w:rPr>
          <w:rFonts w:ascii="Cambria" w:hAnsi="Cambria"/>
          <w:spacing w:val="-3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zapłaty</w:t>
      </w:r>
      <w:r w:rsidRPr="007A40A5">
        <w:rPr>
          <w:rFonts w:ascii="Cambria" w:hAnsi="Cambria"/>
          <w:spacing w:val="-3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jest</w:t>
      </w:r>
      <w:r w:rsidRPr="007A40A5">
        <w:rPr>
          <w:rFonts w:ascii="Cambria" w:hAnsi="Cambria"/>
          <w:spacing w:val="-6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dzień</w:t>
      </w:r>
      <w:r w:rsidRPr="007A40A5">
        <w:rPr>
          <w:rFonts w:ascii="Cambria" w:hAnsi="Cambria"/>
          <w:spacing w:val="-5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obciążenia</w:t>
      </w:r>
      <w:r w:rsidRPr="007A40A5">
        <w:rPr>
          <w:rFonts w:ascii="Cambria" w:hAnsi="Cambria"/>
          <w:spacing w:val="-3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rachunku</w:t>
      </w:r>
      <w:r w:rsidRPr="007A40A5">
        <w:rPr>
          <w:rFonts w:ascii="Cambria" w:hAnsi="Cambria"/>
          <w:spacing w:val="-4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bankowego</w:t>
      </w:r>
      <w:r w:rsidRPr="007A40A5">
        <w:rPr>
          <w:rFonts w:ascii="Cambria" w:hAnsi="Cambria"/>
          <w:spacing w:val="-3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Zamawiającego.</w:t>
      </w:r>
    </w:p>
    <w:p w14:paraId="1A323945" w14:textId="77777777" w:rsidR="00182DC1" w:rsidRDefault="00182DC1" w:rsidP="00862CC8">
      <w:pPr>
        <w:spacing w:after="0"/>
        <w:jc w:val="center"/>
        <w:rPr>
          <w:b/>
          <w:sz w:val="22"/>
        </w:rPr>
      </w:pPr>
    </w:p>
    <w:p w14:paraId="653D3D63" w14:textId="77777777" w:rsidR="00236793" w:rsidRDefault="00236793" w:rsidP="00862CC8">
      <w:pPr>
        <w:spacing w:after="0"/>
        <w:jc w:val="center"/>
        <w:rPr>
          <w:b/>
          <w:sz w:val="22"/>
        </w:rPr>
      </w:pPr>
    </w:p>
    <w:p w14:paraId="47381E29" w14:textId="77777777" w:rsidR="00236793" w:rsidRPr="007A40A5" w:rsidRDefault="00236793" w:rsidP="00862CC8">
      <w:pPr>
        <w:spacing w:after="0"/>
        <w:jc w:val="center"/>
        <w:rPr>
          <w:b/>
          <w:sz w:val="22"/>
        </w:rPr>
      </w:pPr>
    </w:p>
    <w:p w14:paraId="58A63EB0" w14:textId="77777777" w:rsidR="00A63C6F" w:rsidRPr="007A40A5" w:rsidRDefault="00A63C6F" w:rsidP="00A63C6F">
      <w:pPr>
        <w:spacing w:after="0"/>
        <w:jc w:val="center"/>
        <w:rPr>
          <w:b/>
          <w:sz w:val="22"/>
        </w:rPr>
      </w:pPr>
      <w:r w:rsidRPr="007A40A5">
        <w:rPr>
          <w:b/>
          <w:sz w:val="22"/>
        </w:rPr>
        <w:t>§ 7</w:t>
      </w:r>
    </w:p>
    <w:p w14:paraId="08E36C0D" w14:textId="1CC9BD9D" w:rsidR="0025626B" w:rsidRPr="007A40A5" w:rsidRDefault="0025626B" w:rsidP="00A63C6F">
      <w:pPr>
        <w:spacing w:after="0"/>
        <w:jc w:val="center"/>
        <w:rPr>
          <w:b/>
          <w:sz w:val="22"/>
        </w:rPr>
      </w:pPr>
      <w:r w:rsidRPr="007A40A5">
        <w:rPr>
          <w:b/>
          <w:sz w:val="22"/>
        </w:rPr>
        <w:t>Nadzór nad realizacją umowy</w:t>
      </w:r>
    </w:p>
    <w:p w14:paraId="2391B3B0" w14:textId="77777777" w:rsidR="0025626B" w:rsidRPr="007A40A5" w:rsidRDefault="0025626B">
      <w:pPr>
        <w:widowControl w:val="0"/>
        <w:numPr>
          <w:ilvl w:val="0"/>
          <w:numId w:val="12"/>
        </w:numPr>
        <w:tabs>
          <w:tab w:val="left" w:pos="400"/>
        </w:tabs>
        <w:autoSpaceDE w:val="0"/>
        <w:autoSpaceDN w:val="0"/>
        <w:spacing w:after="0" w:line="276" w:lineRule="auto"/>
        <w:rPr>
          <w:color w:val="auto"/>
          <w:sz w:val="22"/>
          <w:lang w:eastAsia="en-US"/>
        </w:rPr>
      </w:pPr>
      <w:r w:rsidRPr="007A40A5">
        <w:rPr>
          <w:color w:val="auto"/>
          <w:sz w:val="22"/>
          <w:lang w:eastAsia="en-US"/>
        </w:rPr>
        <w:t>Nadzór</w:t>
      </w:r>
      <w:r w:rsidRPr="007A40A5">
        <w:rPr>
          <w:color w:val="auto"/>
          <w:spacing w:val="-5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nad</w:t>
      </w:r>
      <w:r w:rsidRPr="007A40A5">
        <w:rPr>
          <w:color w:val="auto"/>
          <w:spacing w:val="-4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wykonaniem</w:t>
      </w:r>
      <w:r w:rsidRPr="007A40A5">
        <w:rPr>
          <w:color w:val="auto"/>
          <w:spacing w:val="-4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przedmiotu</w:t>
      </w:r>
      <w:r w:rsidRPr="007A40A5">
        <w:rPr>
          <w:color w:val="auto"/>
          <w:spacing w:val="-4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umowy</w:t>
      </w:r>
      <w:r w:rsidRPr="007A40A5">
        <w:rPr>
          <w:color w:val="auto"/>
          <w:spacing w:val="-4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sprawować</w:t>
      </w:r>
      <w:r w:rsidRPr="007A40A5">
        <w:rPr>
          <w:color w:val="auto"/>
          <w:spacing w:val="-4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będą:</w:t>
      </w:r>
    </w:p>
    <w:p w14:paraId="27A72E59" w14:textId="77777777" w:rsidR="0025626B" w:rsidRPr="007A40A5" w:rsidRDefault="0025626B">
      <w:pPr>
        <w:widowControl w:val="0"/>
        <w:numPr>
          <w:ilvl w:val="1"/>
          <w:numId w:val="12"/>
        </w:numPr>
        <w:tabs>
          <w:tab w:val="left" w:pos="760"/>
          <w:tab w:val="left" w:leader="dot" w:pos="6177"/>
        </w:tabs>
        <w:autoSpaceDE w:val="0"/>
        <w:autoSpaceDN w:val="0"/>
        <w:spacing w:after="0" w:line="276" w:lineRule="auto"/>
        <w:ind w:hanging="361"/>
        <w:rPr>
          <w:color w:val="auto"/>
          <w:sz w:val="22"/>
          <w:lang w:eastAsia="en-US"/>
        </w:rPr>
      </w:pPr>
      <w:r w:rsidRPr="007A40A5">
        <w:rPr>
          <w:color w:val="auto"/>
          <w:sz w:val="22"/>
          <w:lang w:eastAsia="en-US"/>
        </w:rPr>
        <w:t>ze</w:t>
      </w:r>
      <w:r w:rsidRPr="007A40A5">
        <w:rPr>
          <w:color w:val="auto"/>
          <w:spacing w:val="-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strony</w:t>
      </w:r>
      <w:r w:rsidRPr="007A40A5">
        <w:rPr>
          <w:color w:val="auto"/>
          <w:spacing w:val="-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Zamawiającego:</w:t>
      </w:r>
      <w:r w:rsidRPr="007A40A5">
        <w:rPr>
          <w:color w:val="auto"/>
          <w:sz w:val="22"/>
          <w:lang w:eastAsia="en-US"/>
        </w:rPr>
        <w:tab/>
        <w:t>;</w:t>
      </w:r>
    </w:p>
    <w:p w14:paraId="53A9C3C7" w14:textId="77777777" w:rsidR="0025626B" w:rsidRPr="007A40A5" w:rsidRDefault="0025626B" w:rsidP="007A40A5">
      <w:pPr>
        <w:widowControl w:val="0"/>
        <w:autoSpaceDE w:val="0"/>
        <w:autoSpaceDN w:val="0"/>
        <w:spacing w:before="2" w:after="0" w:line="276" w:lineRule="auto"/>
        <w:ind w:left="399" w:firstLine="0"/>
        <w:rPr>
          <w:color w:val="auto"/>
          <w:sz w:val="22"/>
          <w:lang w:eastAsia="en-US"/>
        </w:rPr>
      </w:pPr>
      <w:r w:rsidRPr="007A40A5">
        <w:rPr>
          <w:color w:val="auto"/>
          <w:sz w:val="22"/>
          <w:lang w:eastAsia="en-US"/>
        </w:rPr>
        <w:t>2)</w:t>
      </w:r>
      <w:r w:rsidRPr="007A40A5">
        <w:rPr>
          <w:color w:val="auto"/>
          <w:spacing w:val="79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ze</w:t>
      </w:r>
      <w:r w:rsidRPr="007A40A5">
        <w:rPr>
          <w:color w:val="auto"/>
          <w:spacing w:val="-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strony</w:t>
      </w:r>
      <w:r w:rsidRPr="007A40A5">
        <w:rPr>
          <w:color w:val="auto"/>
          <w:spacing w:val="-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Wykonawcy:</w:t>
      </w:r>
      <w:r w:rsidRPr="007A40A5">
        <w:rPr>
          <w:color w:val="auto"/>
          <w:spacing w:val="-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………………………………………………..……………</w:t>
      </w:r>
    </w:p>
    <w:p w14:paraId="32C89305" w14:textId="77777777" w:rsidR="0025626B" w:rsidRPr="007A40A5" w:rsidRDefault="0025626B">
      <w:pPr>
        <w:widowControl w:val="0"/>
        <w:numPr>
          <w:ilvl w:val="0"/>
          <w:numId w:val="12"/>
        </w:numPr>
        <w:tabs>
          <w:tab w:val="left" w:pos="400"/>
        </w:tabs>
        <w:autoSpaceDE w:val="0"/>
        <w:autoSpaceDN w:val="0"/>
        <w:spacing w:after="0" w:line="276" w:lineRule="auto"/>
        <w:ind w:right="116"/>
        <w:rPr>
          <w:color w:val="auto"/>
          <w:sz w:val="22"/>
          <w:lang w:eastAsia="en-US"/>
        </w:rPr>
      </w:pPr>
      <w:r w:rsidRPr="007A40A5">
        <w:rPr>
          <w:color w:val="auto"/>
          <w:sz w:val="22"/>
          <w:lang w:eastAsia="en-US"/>
        </w:rPr>
        <w:t>Zmiana</w:t>
      </w:r>
      <w:r w:rsidRPr="007A40A5">
        <w:rPr>
          <w:color w:val="auto"/>
          <w:spacing w:val="5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osób</w:t>
      </w:r>
      <w:r w:rsidRPr="007A40A5">
        <w:rPr>
          <w:color w:val="auto"/>
          <w:spacing w:val="5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wymienionych</w:t>
      </w:r>
      <w:r w:rsidRPr="007A40A5">
        <w:rPr>
          <w:color w:val="auto"/>
          <w:spacing w:val="5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</w:t>
      </w:r>
      <w:r w:rsidRPr="007A40A5">
        <w:rPr>
          <w:color w:val="auto"/>
          <w:spacing w:val="5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ust.</w:t>
      </w:r>
      <w:r w:rsidRPr="007A40A5">
        <w:rPr>
          <w:color w:val="auto"/>
          <w:spacing w:val="5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1</w:t>
      </w:r>
      <w:r w:rsidRPr="007A40A5">
        <w:rPr>
          <w:color w:val="auto"/>
          <w:spacing w:val="5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może</w:t>
      </w:r>
      <w:r w:rsidRPr="007A40A5">
        <w:rPr>
          <w:color w:val="auto"/>
          <w:spacing w:val="5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zostać</w:t>
      </w:r>
      <w:r w:rsidRPr="007A40A5">
        <w:rPr>
          <w:color w:val="auto"/>
          <w:spacing w:val="5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dokona</w:t>
      </w:r>
      <w:r w:rsidRPr="007A40A5">
        <w:rPr>
          <w:color w:val="auto"/>
          <w:spacing w:val="5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przez</w:t>
      </w:r>
      <w:r w:rsidRPr="007A40A5">
        <w:rPr>
          <w:color w:val="auto"/>
          <w:spacing w:val="5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każdą</w:t>
      </w:r>
      <w:r w:rsidRPr="007A40A5">
        <w:rPr>
          <w:color w:val="auto"/>
          <w:spacing w:val="5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ze</w:t>
      </w:r>
      <w:r w:rsidRPr="007A40A5">
        <w:rPr>
          <w:color w:val="auto"/>
          <w:spacing w:val="5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Stron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odniesieniu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do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reprezentującej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ją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osoby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formie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pisemnego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powiadomienia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 xml:space="preserve">drugiej strony, </w:t>
      </w:r>
      <w:r w:rsidRPr="007A40A5">
        <w:rPr>
          <w:color w:val="auto"/>
          <w:sz w:val="22"/>
          <w:lang w:eastAsia="en-US"/>
        </w:rPr>
        <w:lastRenderedPageBreak/>
        <w:t>a fakt ten nie stanowi zmiany warunków niniejszej umowy i nie musi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mieć</w:t>
      </w:r>
      <w:r w:rsidRPr="007A40A5">
        <w:rPr>
          <w:color w:val="auto"/>
          <w:spacing w:val="-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formy</w:t>
      </w:r>
      <w:r w:rsidRPr="007A40A5">
        <w:rPr>
          <w:color w:val="auto"/>
          <w:spacing w:val="-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pisemnego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aneksu.</w:t>
      </w:r>
    </w:p>
    <w:p w14:paraId="53BCE59B" w14:textId="77777777" w:rsidR="0025626B" w:rsidRPr="007A40A5" w:rsidRDefault="0025626B">
      <w:pPr>
        <w:widowControl w:val="0"/>
        <w:numPr>
          <w:ilvl w:val="0"/>
          <w:numId w:val="12"/>
        </w:numPr>
        <w:tabs>
          <w:tab w:val="left" w:pos="400"/>
        </w:tabs>
        <w:autoSpaceDE w:val="0"/>
        <w:autoSpaceDN w:val="0"/>
        <w:spacing w:after="0" w:line="276" w:lineRule="auto"/>
        <w:rPr>
          <w:color w:val="auto"/>
          <w:sz w:val="22"/>
          <w:lang w:eastAsia="en-US"/>
        </w:rPr>
      </w:pPr>
      <w:r w:rsidRPr="007A40A5">
        <w:rPr>
          <w:color w:val="auto"/>
          <w:sz w:val="22"/>
          <w:lang w:eastAsia="en-US"/>
        </w:rPr>
        <w:t>Każda</w:t>
      </w:r>
      <w:r w:rsidRPr="007A40A5">
        <w:rPr>
          <w:color w:val="auto"/>
          <w:spacing w:val="17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dostawa</w:t>
      </w:r>
      <w:r w:rsidRPr="007A40A5">
        <w:rPr>
          <w:color w:val="auto"/>
          <w:spacing w:val="17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posiłków</w:t>
      </w:r>
      <w:r w:rsidRPr="007A40A5">
        <w:rPr>
          <w:color w:val="auto"/>
          <w:spacing w:val="16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może</w:t>
      </w:r>
      <w:r w:rsidRPr="007A40A5">
        <w:rPr>
          <w:color w:val="auto"/>
          <w:spacing w:val="17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być</w:t>
      </w:r>
      <w:r w:rsidRPr="007A40A5">
        <w:rPr>
          <w:color w:val="auto"/>
          <w:spacing w:val="17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kontrolowana</w:t>
      </w:r>
      <w:r w:rsidRPr="007A40A5">
        <w:rPr>
          <w:color w:val="auto"/>
          <w:spacing w:val="17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przez</w:t>
      </w:r>
      <w:r w:rsidRPr="007A40A5">
        <w:rPr>
          <w:color w:val="auto"/>
          <w:spacing w:val="16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upoważnionego</w:t>
      </w:r>
      <w:r w:rsidRPr="007A40A5">
        <w:rPr>
          <w:color w:val="auto"/>
          <w:spacing w:val="16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pracownika</w:t>
      </w:r>
    </w:p>
    <w:p w14:paraId="10C14D65" w14:textId="77777777" w:rsidR="0025626B" w:rsidRPr="007A40A5" w:rsidRDefault="0025626B" w:rsidP="007A40A5">
      <w:pPr>
        <w:widowControl w:val="0"/>
        <w:autoSpaceDE w:val="0"/>
        <w:autoSpaceDN w:val="0"/>
        <w:spacing w:after="0" w:line="276" w:lineRule="auto"/>
        <w:ind w:left="399" w:firstLine="0"/>
        <w:rPr>
          <w:color w:val="auto"/>
          <w:sz w:val="22"/>
          <w:lang w:eastAsia="en-US"/>
        </w:rPr>
      </w:pPr>
      <w:r w:rsidRPr="007A40A5">
        <w:rPr>
          <w:color w:val="auto"/>
          <w:sz w:val="22"/>
          <w:lang w:eastAsia="en-US"/>
        </w:rPr>
        <w:t>Zamawiającego.</w:t>
      </w:r>
      <w:r w:rsidRPr="007A40A5">
        <w:rPr>
          <w:color w:val="auto"/>
          <w:spacing w:val="-4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Kontrola</w:t>
      </w:r>
      <w:r w:rsidRPr="007A40A5">
        <w:rPr>
          <w:color w:val="auto"/>
          <w:spacing w:val="-5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będzie</w:t>
      </w:r>
      <w:r w:rsidRPr="007A40A5">
        <w:rPr>
          <w:color w:val="auto"/>
          <w:spacing w:val="-4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obejmowała</w:t>
      </w:r>
      <w:r w:rsidRPr="007A40A5">
        <w:rPr>
          <w:color w:val="auto"/>
          <w:spacing w:val="-4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m.in.</w:t>
      </w:r>
    </w:p>
    <w:p w14:paraId="62C2C640" w14:textId="77777777" w:rsidR="0025626B" w:rsidRPr="007A40A5" w:rsidRDefault="0025626B">
      <w:pPr>
        <w:widowControl w:val="0"/>
        <w:numPr>
          <w:ilvl w:val="0"/>
          <w:numId w:val="11"/>
        </w:numPr>
        <w:tabs>
          <w:tab w:val="left" w:pos="662"/>
        </w:tabs>
        <w:autoSpaceDE w:val="0"/>
        <w:autoSpaceDN w:val="0"/>
        <w:spacing w:after="0" w:line="276" w:lineRule="auto"/>
        <w:ind w:hanging="263"/>
        <w:rPr>
          <w:color w:val="auto"/>
          <w:sz w:val="22"/>
          <w:lang w:eastAsia="en-US"/>
        </w:rPr>
      </w:pPr>
      <w:r w:rsidRPr="007A40A5">
        <w:rPr>
          <w:color w:val="auto"/>
          <w:sz w:val="22"/>
          <w:lang w:eastAsia="en-US"/>
        </w:rPr>
        <w:t>ocenę</w:t>
      </w:r>
      <w:r w:rsidRPr="007A40A5">
        <w:rPr>
          <w:color w:val="auto"/>
          <w:spacing w:val="-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higieny</w:t>
      </w:r>
      <w:r w:rsidRPr="007A40A5">
        <w:rPr>
          <w:color w:val="auto"/>
          <w:spacing w:val="-4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środka</w:t>
      </w:r>
      <w:r w:rsidRPr="007A40A5">
        <w:rPr>
          <w:color w:val="auto"/>
          <w:spacing w:val="-4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transportu,</w:t>
      </w:r>
      <w:r w:rsidRPr="007A40A5">
        <w:rPr>
          <w:color w:val="auto"/>
          <w:spacing w:val="-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opakowań,</w:t>
      </w:r>
      <w:r w:rsidRPr="007A40A5">
        <w:rPr>
          <w:color w:val="auto"/>
          <w:spacing w:val="-4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termosów,</w:t>
      </w:r>
      <w:r w:rsidRPr="007A40A5">
        <w:rPr>
          <w:color w:val="auto"/>
          <w:spacing w:val="-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pojemników</w:t>
      </w:r>
    </w:p>
    <w:p w14:paraId="653C65AE" w14:textId="77777777" w:rsidR="0025626B" w:rsidRPr="007A40A5" w:rsidRDefault="0025626B">
      <w:pPr>
        <w:widowControl w:val="0"/>
        <w:numPr>
          <w:ilvl w:val="0"/>
          <w:numId w:val="11"/>
        </w:numPr>
        <w:tabs>
          <w:tab w:val="left" w:pos="676"/>
        </w:tabs>
        <w:autoSpaceDE w:val="0"/>
        <w:autoSpaceDN w:val="0"/>
        <w:spacing w:before="2" w:after="0" w:line="276" w:lineRule="auto"/>
        <w:ind w:left="675" w:hanging="277"/>
        <w:rPr>
          <w:color w:val="auto"/>
          <w:sz w:val="22"/>
          <w:lang w:eastAsia="en-US"/>
        </w:rPr>
      </w:pPr>
      <w:r w:rsidRPr="007A40A5">
        <w:rPr>
          <w:color w:val="auto"/>
          <w:sz w:val="22"/>
          <w:lang w:eastAsia="en-US"/>
        </w:rPr>
        <w:t>sprawdzenie</w:t>
      </w:r>
      <w:r w:rsidRPr="007A40A5">
        <w:rPr>
          <w:color w:val="auto"/>
          <w:spacing w:val="-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zgodności</w:t>
      </w:r>
      <w:r w:rsidRPr="007A40A5">
        <w:rPr>
          <w:color w:val="auto"/>
          <w:spacing w:val="-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dostawy</w:t>
      </w:r>
      <w:r w:rsidRPr="007A40A5">
        <w:rPr>
          <w:color w:val="auto"/>
          <w:spacing w:val="-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</w:t>
      </w:r>
      <w:r w:rsidRPr="007A40A5">
        <w:rPr>
          <w:color w:val="auto"/>
          <w:spacing w:val="-4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jadłospisem</w:t>
      </w:r>
      <w:r w:rsidRPr="007A40A5">
        <w:rPr>
          <w:color w:val="auto"/>
          <w:spacing w:val="-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i</w:t>
      </w:r>
      <w:r w:rsidRPr="007A40A5">
        <w:rPr>
          <w:color w:val="auto"/>
          <w:spacing w:val="-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ilości</w:t>
      </w:r>
      <w:r w:rsidRPr="007A40A5">
        <w:rPr>
          <w:color w:val="auto"/>
          <w:spacing w:val="-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posiłków</w:t>
      </w:r>
    </w:p>
    <w:p w14:paraId="5915BBA5" w14:textId="77777777" w:rsidR="0025626B" w:rsidRPr="007A40A5" w:rsidRDefault="0025626B">
      <w:pPr>
        <w:widowControl w:val="0"/>
        <w:numPr>
          <w:ilvl w:val="0"/>
          <w:numId w:val="11"/>
        </w:numPr>
        <w:tabs>
          <w:tab w:val="left" w:pos="650"/>
        </w:tabs>
        <w:autoSpaceDE w:val="0"/>
        <w:autoSpaceDN w:val="0"/>
        <w:spacing w:after="0" w:line="276" w:lineRule="auto"/>
        <w:ind w:left="649" w:hanging="251"/>
        <w:rPr>
          <w:color w:val="auto"/>
          <w:sz w:val="22"/>
          <w:lang w:eastAsia="en-US"/>
        </w:rPr>
      </w:pPr>
      <w:r w:rsidRPr="007A40A5">
        <w:rPr>
          <w:color w:val="auto"/>
          <w:sz w:val="22"/>
          <w:lang w:eastAsia="en-US"/>
        </w:rPr>
        <w:t>sprawdzenie</w:t>
      </w:r>
      <w:r w:rsidRPr="007A40A5">
        <w:rPr>
          <w:color w:val="auto"/>
          <w:spacing w:val="-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temperatury</w:t>
      </w:r>
      <w:r w:rsidRPr="007A40A5">
        <w:rPr>
          <w:color w:val="auto"/>
          <w:spacing w:val="-4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posiłków</w:t>
      </w:r>
      <w:r w:rsidRPr="007A40A5">
        <w:rPr>
          <w:color w:val="auto"/>
          <w:spacing w:val="-5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 momencie</w:t>
      </w:r>
      <w:r w:rsidRPr="007A40A5">
        <w:rPr>
          <w:color w:val="auto"/>
          <w:spacing w:val="-4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dostarczenia</w:t>
      </w:r>
      <w:r w:rsidRPr="007A40A5">
        <w:rPr>
          <w:color w:val="auto"/>
          <w:spacing w:val="-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do</w:t>
      </w:r>
      <w:r w:rsidRPr="007A40A5">
        <w:rPr>
          <w:color w:val="auto"/>
          <w:spacing w:val="-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punktu</w:t>
      </w:r>
      <w:r w:rsidRPr="007A40A5">
        <w:rPr>
          <w:color w:val="auto"/>
          <w:spacing w:val="-4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odbioru</w:t>
      </w:r>
    </w:p>
    <w:p w14:paraId="31CC9750" w14:textId="77777777" w:rsidR="0025626B" w:rsidRPr="007A40A5" w:rsidRDefault="0025626B">
      <w:pPr>
        <w:widowControl w:val="0"/>
        <w:numPr>
          <w:ilvl w:val="0"/>
          <w:numId w:val="11"/>
        </w:numPr>
        <w:tabs>
          <w:tab w:val="left" w:pos="679"/>
        </w:tabs>
        <w:autoSpaceDE w:val="0"/>
        <w:autoSpaceDN w:val="0"/>
        <w:spacing w:after="0" w:line="276" w:lineRule="auto"/>
        <w:ind w:left="678" w:hanging="280"/>
        <w:rPr>
          <w:color w:val="auto"/>
          <w:sz w:val="22"/>
          <w:lang w:eastAsia="en-US"/>
        </w:rPr>
      </w:pPr>
      <w:r w:rsidRPr="007A40A5">
        <w:rPr>
          <w:color w:val="auto"/>
          <w:sz w:val="22"/>
          <w:lang w:eastAsia="en-US"/>
        </w:rPr>
        <w:t>ocena</w:t>
      </w:r>
      <w:r w:rsidRPr="007A40A5">
        <w:rPr>
          <w:color w:val="auto"/>
          <w:spacing w:val="-6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organoleptyczna</w:t>
      </w:r>
    </w:p>
    <w:p w14:paraId="10D5A0E5" w14:textId="77777777" w:rsidR="0025626B" w:rsidRPr="007A40A5" w:rsidRDefault="0025626B">
      <w:pPr>
        <w:widowControl w:val="0"/>
        <w:numPr>
          <w:ilvl w:val="0"/>
          <w:numId w:val="11"/>
        </w:numPr>
        <w:tabs>
          <w:tab w:val="left" w:pos="662"/>
        </w:tabs>
        <w:autoSpaceDE w:val="0"/>
        <w:autoSpaceDN w:val="0"/>
        <w:spacing w:after="0" w:line="276" w:lineRule="auto"/>
        <w:ind w:hanging="263"/>
        <w:rPr>
          <w:color w:val="auto"/>
          <w:sz w:val="22"/>
          <w:lang w:eastAsia="en-US"/>
        </w:rPr>
      </w:pPr>
      <w:r w:rsidRPr="007A40A5">
        <w:rPr>
          <w:color w:val="auto"/>
          <w:sz w:val="22"/>
          <w:lang w:eastAsia="en-US"/>
        </w:rPr>
        <w:t>sprawdzenie</w:t>
      </w:r>
      <w:r w:rsidRPr="007A40A5">
        <w:rPr>
          <w:color w:val="auto"/>
          <w:spacing w:val="-6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gramatury</w:t>
      </w:r>
    </w:p>
    <w:p w14:paraId="2144F720" w14:textId="77777777" w:rsidR="007A40A5" w:rsidRPr="007A40A5" w:rsidRDefault="0025626B">
      <w:pPr>
        <w:pStyle w:val="Akapitzlist"/>
        <w:widowControl w:val="0"/>
        <w:numPr>
          <w:ilvl w:val="0"/>
          <w:numId w:val="12"/>
        </w:numPr>
        <w:tabs>
          <w:tab w:val="left" w:pos="514"/>
          <w:tab w:val="left" w:pos="515"/>
          <w:tab w:val="left" w:pos="2071"/>
          <w:tab w:val="left" w:pos="3256"/>
          <w:tab w:val="left" w:pos="4019"/>
          <w:tab w:val="left" w:pos="5326"/>
          <w:tab w:val="left" w:pos="6279"/>
          <w:tab w:val="left" w:pos="7447"/>
          <w:tab w:val="left" w:pos="8116"/>
        </w:tabs>
        <w:autoSpaceDE w:val="0"/>
        <w:autoSpaceDN w:val="0"/>
        <w:spacing w:before="2" w:line="276" w:lineRule="auto"/>
        <w:ind w:right="122"/>
        <w:jc w:val="both"/>
        <w:rPr>
          <w:rFonts w:ascii="Cambria" w:hAnsi="Cambria"/>
          <w:sz w:val="22"/>
        </w:rPr>
      </w:pPr>
      <w:r w:rsidRPr="007A40A5">
        <w:rPr>
          <w:rFonts w:ascii="Cambria" w:hAnsi="Cambria"/>
          <w:sz w:val="22"/>
        </w:rPr>
        <w:t>Zamawiający</w:t>
      </w:r>
      <w:r w:rsidRPr="007A40A5">
        <w:rPr>
          <w:rFonts w:ascii="Cambria" w:hAnsi="Cambria"/>
          <w:sz w:val="22"/>
        </w:rPr>
        <w:tab/>
        <w:t>zastrzega</w:t>
      </w:r>
      <w:r w:rsidRPr="007A40A5">
        <w:rPr>
          <w:rFonts w:ascii="Cambria" w:hAnsi="Cambria"/>
          <w:sz w:val="22"/>
        </w:rPr>
        <w:tab/>
        <w:t>sobie</w:t>
      </w:r>
      <w:r w:rsidRPr="007A40A5">
        <w:rPr>
          <w:rFonts w:ascii="Cambria" w:hAnsi="Cambria"/>
          <w:sz w:val="22"/>
        </w:rPr>
        <w:tab/>
        <w:t>możliwość</w:t>
      </w:r>
      <w:r w:rsidRPr="007A40A5">
        <w:rPr>
          <w:rFonts w:ascii="Cambria" w:hAnsi="Cambria"/>
          <w:sz w:val="22"/>
        </w:rPr>
        <w:tab/>
        <w:t>zwrotu</w:t>
      </w:r>
      <w:r w:rsidRPr="007A40A5">
        <w:rPr>
          <w:rFonts w:ascii="Cambria" w:hAnsi="Cambria"/>
          <w:sz w:val="22"/>
        </w:rPr>
        <w:tab/>
        <w:t>żywności</w:t>
      </w:r>
      <w:r w:rsidRPr="007A40A5">
        <w:rPr>
          <w:rFonts w:ascii="Cambria" w:hAnsi="Cambria"/>
          <w:sz w:val="22"/>
        </w:rPr>
        <w:tab/>
        <w:t>ora</w:t>
      </w:r>
      <w:r w:rsidR="007A40A5" w:rsidRPr="007A40A5">
        <w:rPr>
          <w:rFonts w:ascii="Cambria" w:hAnsi="Cambria"/>
          <w:sz w:val="22"/>
        </w:rPr>
        <w:t xml:space="preserve"> </w:t>
      </w:r>
      <w:r w:rsidRPr="007A40A5">
        <w:rPr>
          <w:rFonts w:ascii="Cambria" w:hAnsi="Cambria"/>
          <w:spacing w:val="-1"/>
          <w:sz w:val="22"/>
        </w:rPr>
        <w:t>artykułów</w:t>
      </w:r>
      <w:r w:rsidRPr="007A40A5">
        <w:rPr>
          <w:rFonts w:ascii="Cambria" w:hAnsi="Cambria"/>
          <w:spacing w:val="-50"/>
          <w:sz w:val="22"/>
        </w:rPr>
        <w:t xml:space="preserve"> </w:t>
      </w:r>
      <w:r w:rsidRPr="007A40A5">
        <w:rPr>
          <w:rFonts w:ascii="Cambria" w:hAnsi="Cambria"/>
          <w:sz w:val="22"/>
        </w:rPr>
        <w:t>spożywczych w</w:t>
      </w:r>
      <w:r w:rsidRPr="007A40A5">
        <w:rPr>
          <w:rFonts w:ascii="Cambria" w:hAnsi="Cambria"/>
          <w:spacing w:val="16"/>
          <w:sz w:val="22"/>
        </w:rPr>
        <w:t xml:space="preserve"> </w:t>
      </w:r>
      <w:r w:rsidRPr="007A40A5">
        <w:rPr>
          <w:rFonts w:ascii="Cambria" w:hAnsi="Cambria"/>
          <w:sz w:val="22"/>
        </w:rPr>
        <w:t>przypadku</w:t>
      </w:r>
      <w:r w:rsidRPr="007A40A5">
        <w:rPr>
          <w:rFonts w:ascii="Cambria" w:hAnsi="Cambria"/>
          <w:spacing w:val="17"/>
          <w:sz w:val="22"/>
        </w:rPr>
        <w:t xml:space="preserve"> </w:t>
      </w:r>
      <w:r w:rsidRPr="007A40A5">
        <w:rPr>
          <w:rFonts w:ascii="Cambria" w:hAnsi="Cambria"/>
          <w:sz w:val="22"/>
        </w:rPr>
        <w:t>stwierdzenia</w:t>
      </w:r>
      <w:r w:rsidRPr="007A40A5">
        <w:rPr>
          <w:rFonts w:ascii="Cambria" w:hAnsi="Cambria"/>
          <w:spacing w:val="18"/>
          <w:sz w:val="22"/>
        </w:rPr>
        <w:t xml:space="preserve"> </w:t>
      </w:r>
      <w:r w:rsidRPr="007A40A5">
        <w:rPr>
          <w:rFonts w:ascii="Cambria" w:hAnsi="Cambria"/>
          <w:sz w:val="22"/>
        </w:rPr>
        <w:t>nieprawidłowości</w:t>
      </w:r>
      <w:r w:rsidRPr="007A40A5">
        <w:rPr>
          <w:rFonts w:ascii="Cambria" w:hAnsi="Cambria"/>
          <w:spacing w:val="17"/>
          <w:sz w:val="22"/>
        </w:rPr>
        <w:t xml:space="preserve"> </w:t>
      </w:r>
      <w:r w:rsidRPr="007A40A5">
        <w:rPr>
          <w:rFonts w:ascii="Cambria" w:hAnsi="Cambria"/>
          <w:sz w:val="22"/>
        </w:rPr>
        <w:t>jakościowych</w:t>
      </w:r>
      <w:r w:rsidRPr="007A40A5">
        <w:rPr>
          <w:rFonts w:ascii="Cambria" w:hAnsi="Cambria"/>
          <w:spacing w:val="17"/>
          <w:sz w:val="22"/>
        </w:rPr>
        <w:t xml:space="preserve"> </w:t>
      </w:r>
      <w:r w:rsidRPr="007A40A5">
        <w:rPr>
          <w:rFonts w:ascii="Cambria" w:hAnsi="Cambria"/>
          <w:sz w:val="22"/>
        </w:rPr>
        <w:t>na</w:t>
      </w:r>
      <w:r w:rsidRPr="007A40A5">
        <w:rPr>
          <w:rFonts w:ascii="Cambria" w:hAnsi="Cambria"/>
          <w:spacing w:val="18"/>
          <w:sz w:val="22"/>
        </w:rPr>
        <w:t xml:space="preserve"> </w:t>
      </w:r>
      <w:r w:rsidRPr="007A40A5">
        <w:rPr>
          <w:rFonts w:ascii="Cambria" w:hAnsi="Cambria"/>
          <w:sz w:val="22"/>
        </w:rPr>
        <w:t>podstawie</w:t>
      </w:r>
      <w:r w:rsidRPr="007A40A5">
        <w:rPr>
          <w:rFonts w:ascii="Cambria" w:hAnsi="Cambria"/>
          <w:spacing w:val="18"/>
          <w:sz w:val="22"/>
        </w:rPr>
        <w:t xml:space="preserve"> </w:t>
      </w:r>
      <w:r w:rsidRPr="007A40A5">
        <w:rPr>
          <w:rFonts w:ascii="Cambria" w:hAnsi="Cambria"/>
          <w:sz w:val="22"/>
        </w:rPr>
        <w:t xml:space="preserve">Protokołu </w:t>
      </w:r>
      <w:r w:rsidRPr="007A40A5">
        <w:rPr>
          <w:rFonts w:ascii="Cambria" w:hAnsi="Cambria"/>
          <w:spacing w:val="-50"/>
          <w:sz w:val="22"/>
        </w:rPr>
        <w:t xml:space="preserve"> </w:t>
      </w:r>
      <w:r w:rsidRPr="007A40A5">
        <w:rPr>
          <w:rFonts w:ascii="Cambria" w:hAnsi="Cambria"/>
          <w:sz w:val="22"/>
        </w:rPr>
        <w:t>rozbieżności.</w:t>
      </w:r>
    </w:p>
    <w:p w14:paraId="29FD2EC9" w14:textId="77777777" w:rsidR="007A40A5" w:rsidRPr="007A40A5" w:rsidRDefault="0025626B">
      <w:pPr>
        <w:pStyle w:val="Akapitzlist"/>
        <w:widowControl w:val="0"/>
        <w:numPr>
          <w:ilvl w:val="0"/>
          <w:numId w:val="12"/>
        </w:numPr>
        <w:tabs>
          <w:tab w:val="left" w:pos="514"/>
          <w:tab w:val="left" w:pos="515"/>
          <w:tab w:val="left" w:pos="2071"/>
          <w:tab w:val="left" w:pos="3256"/>
          <w:tab w:val="left" w:pos="4019"/>
          <w:tab w:val="left" w:pos="5326"/>
          <w:tab w:val="left" w:pos="6279"/>
          <w:tab w:val="left" w:pos="7447"/>
          <w:tab w:val="left" w:pos="8116"/>
        </w:tabs>
        <w:autoSpaceDE w:val="0"/>
        <w:autoSpaceDN w:val="0"/>
        <w:spacing w:before="2" w:line="276" w:lineRule="auto"/>
        <w:ind w:right="122"/>
        <w:jc w:val="both"/>
        <w:rPr>
          <w:rFonts w:ascii="Cambria" w:hAnsi="Cambria"/>
          <w:sz w:val="22"/>
        </w:rPr>
      </w:pPr>
      <w:r w:rsidRPr="007A40A5">
        <w:rPr>
          <w:rFonts w:ascii="Cambria" w:hAnsi="Cambria"/>
          <w:sz w:val="22"/>
        </w:rPr>
        <w:t>Wykonawca</w:t>
      </w:r>
      <w:r w:rsidRPr="007A40A5">
        <w:rPr>
          <w:rFonts w:ascii="Cambria" w:hAnsi="Cambria"/>
          <w:spacing w:val="1"/>
          <w:sz w:val="22"/>
        </w:rPr>
        <w:t xml:space="preserve"> </w:t>
      </w:r>
      <w:r w:rsidRPr="007A40A5">
        <w:rPr>
          <w:rFonts w:ascii="Cambria" w:hAnsi="Cambria"/>
          <w:sz w:val="22"/>
        </w:rPr>
        <w:t>zobowiązuje</w:t>
      </w:r>
      <w:r w:rsidRPr="007A40A5">
        <w:rPr>
          <w:rFonts w:ascii="Cambria" w:hAnsi="Cambria"/>
          <w:spacing w:val="1"/>
          <w:sz w:val="22"/>
        </w:rPr>
        <w:t xml:space="preserve"> </w:t>
      </w:r>
      <w:r w:rsidRPr="007A40A5">
        <w:rPr>
          <w:rFonts w:ascii="Cambria" w:hAnsi="Cambria"/>
          <w:sz w:val="22"/>
        </w:rPr>
        <w:t>się</w:t>
      </w:r>
      <w:r w:rsidRPr="007A40A5">
        <w:rPr>
          <w:rFonts w:ascii="Cambria" w:hAnsi="Cambria"/>
          <w:spacing w:val="1"/>
          <w:sz w:val="22"/>
        </w:rPr>
        <w:t xml:space="preserve"> </w:t>
      </w:r>
      <w:r w:rsidRPr="007A40A5">
        <w:rPr>
          <w:rFonts w:ascii="Cambria" w:hAnsi="Cambria"/>
          <w:sz w:val="22"/>
        </w:rPr>
        <w:t>przez</w:t>
      </w:r>
      <w:r w:rsidRPr="007A40A5">
        <w:rPr>
          <w:rFonts w:ascii="Cambria" w:hAnsi="Cambria"/>
          <w:spacing w:val="1"/>
          <w:sz w:val="22"/>
        </w:rPr>
        <w:t xml:space="preserve"> </w:t>
      </w:r>
      <w:r w:rsidRPr="007A40A5">
        <w:rPr>
          <w:rFonts w:ascii="Cambria" w:hAnsi="Cambria"/>
          <w:sz w:val="22"/>
        </w:rPr>
        <w:t>czas</w:t>
      </w:r>
      <w:r w:rsidRPr="007A40A5">
        <w:rPr>
          <w:rFonts w:ascii="Cambria" w:hAnsi="Cambria"/>
          <w:spacing w:val="1"/>
          <w:sz w:val="22"/>
        </w:rPr>
        <w:t xml:space="preserve"> </w:t>
      </w:r>
      <w:r w:rsidRPr="007A40A5">
        <w:rPr>
          <w:rFonts w:ascii="Cambria" w:hAnsi="Cambria"/>
          <w:sz w:val="22"/>
        </w:rPr>
        <w:t>trwania</w:t>
      </w:r>
      <w:r w:rsidRPr="007A40A5">
        <w:rPr>
          <w:rFonts w:ascii="Cambria" w:hAnsi="Cambria"/>
          <w:spacing w:val="1"/>
          <w:sz w:val="22"/>
        </w:rPr>
        <w:t xml:space="preserve"> </w:t>
      </w:r>
      <w:r w:rsidRPr="007A40A5">
        <w:rPr>
          <w:rFonts w:ascii="Cambria" w:hAnsi="Cambria"/>
          <w:sz w:val="22"/>
        </w:rPr>
        <w:t>umowy</w:t>
      </w:r>
      <w:r w:rsidRPr="007A40A5">
        <w:rPr>
          <w:rFonts w:ascii="Cambria" w:hAnsi="Cambria"/>
          <w:spacing w:val="1"/>
          <w:sz w:val="22"/>
        </w:rPr>
        <w:t xml:space="preserve"> </w:t>
      </w:r>
      <w:r w:rsidRPr="007A40A5">
        <w:rPr>
          <w:rFonts w:ascii="Cambria" w:hAnsi="Cambria"/>
          <w:sz w:val="22"/>
        </w:rPr>
        <w:t>do</w:t>
      </w:r>
      <w:r w:rsidRPr="007A40A5">
        <w:rPr>
          <w:rFonts w:ascii="Cambria" w:hAnsi="Cambria"/>
          <w:spacing w:val="1"/>
          <w:sz w:val="22"/>
        </w:rPr>
        <w:t xml:space="preserve"> </w:t>
      </w:r>
      <w:r w:rsidRPr="007A40A5">
        <w:rPr>
          <w:rFonts w:ascii="Cambria" w:hAnsi="Cambria"/>
          <w:sz w:val="22"/>
        </w:rPr>
        <w:t>ponownej</w:t>
      </w:r>
      <w:r w:rsidRPr="007A40A5">
        <w:rPr>
          <w:rFonts w:ascii="Cambria" w:hAnsi="Cambria"/>
          <w:spacing w:val="1"/>
          <w:sz w:val="22"/>
        </w:rPr>
        <w:t xml:space="preserve"> </w:t>
      </w:r>
      <w:r w:rsidRPr="007A40A5">
        <w:rPr>
          <w:rFonts w:ascii="Cambria" w:hAnsi="Cambria"/>
          <w:sz w:val="22"/>
        </w:rPr>
        <w:t>dostawy</w:t>
      </w:r>
      <w:r w:rsidRPr="007A40A5">
        <w:rPr>
          <w:rFonts w:ascii="Cambria" w:hAnsi="Cambria"/>
          <w:spacing w:val="1"/>
          <w:sz w:val="22"/>
        </w:rPr>
        <w:t xml:space="preserve"> </w:t>
      </w:r>
      <w:r w:rsidRPr="007A40A5">
        <w:rPr>
          <w:rFonts w:ascii="Cambria" w:hAnsi="Cambria"/>
          <w:sz w:val="22"/>
        </w:rPr>
        <w:t>zakwestionowanych</w:t>
      </w:r>
      <w:r w:rsidRPr="007A40A5">
        <w:rPr>
          <w:rFonts w:ascii="Cambria" w:hAnsi="Cambria"/>
          <w:spacing w:val="1"/>
          <w:sz w:val="22"/>
        </w:rPr>
        <w:t xml:space="preserve"> </w:t>
      </w:r>
      <w:r w:rsidRPr="007A40A5">
        <w:rPr>
          <w:rFonts w:ascii="Cambria" w:hAnsi="Cambria"/>
          <w:sz w:val="22"/>
        </w:rPr>
        <w:t>posiłków/artykułów</w:t>
      </w:r>
      <w:r w:rsidRPr="007A40A5">
        <w:rPr>
          <w:rFonts w:ascii="Cambria" w:hAnsi="Cambria"/>
          <w:spacing w:val="1"/>
          <w:sz w:val="22"/>
        </w:rPr>
        <w:t xml:space="preserve"> </w:t>
      </w:r>
      <w:r w:rsidRPr="007A40A5">
        <w:rPr>
          <w:rFonts w:ascii="Cambria" w:hAnsi="Cambria"/>
          <w:sz w:val="22"/>
        </w:rPr>
        <w:t>w</w:t>
      </w:r>
      <w:r w:rsidRPr="007A40A5">
        <w:rPr>
          <w:rFonts w:ascii="Cambria" w:hAnsi="Cambria"/>
          <w:spacing w:val="1"/>
          <w:sz w:val="22"/>
        </w:rPr>
        <w:t xml:space="preserve"> </w:t>
      </w:r>
      <w:r w:rsidRPr="007A40A5">
        <w:rPr>
          <w:rFonts w:ascii="Cambria" w:hAnsi="Cambria"/>
          <w:sz w:val="22"/>
        </w:rPr>
        <w:t>przypadku</w:t>
      </w:r>
      <w:r w:rsidRPr="007A40A5">
        <w:rPr>
          <w:rFonts w:ascii="Cambria" w:hAnsi="Cambria"/>
          <w:spacing w:val="1"/>
          <w:sz w:val="22"/>
        </w:rPr>
        <w:t xml:space="preserve"> </w:t>
      </w:r>
      <w:r w:rsidRPr="007A40A5">
        <w:rPr>
          <w:rFonts w:ascii="Cambria" w:hAnsi="Cambria"/>
          <w:sz w:val="22"/>
        </w:rPr>
        <w:t>reklamacji</w:t>
      </w:r>
      <w:r w:rsidRPr="007A40A5">
        <w:rPr>
          <w:rFonts w:ascii="Cambria" w:hAnsi="Cambria"/>
          <w:spacing w:val="1"/>
          <w:sz w:val="22"/>
        </w:rPr>
        <w:t xml:space="preserve"> </w:t>
      </w:r>
      <w:r w:rsidRPr="007A40A5">
        <w:rPr>
          <w:rFonts w:ascii="Cambria" w:hAnsi="Cambria"/>
          <w:sz w:val="22"/>
        </w:rPr>
        <w:t>zgłoszonej</w:t>
      </w:r>
      <w:r w:rsidRPr="007A40A5">
        <w:rPr>
          <w:rFonts w:ascii="Cambria" w:hAnsi="Cambria"/>
          <w:spacing w:val="1"/>
          <w:sz w:val="22"/>
        </w:rPr>
        <w:t xml:space="preserve"> </w:t>
      </w:r>
      <w:r w:rsidRPr="007A40A5">
        <w:rPr>
          <w:rFonts w:ascii="Cambria" w:hAnsi="Cambria"/>
          <w:sz w:val="22"/>
        </w:rPr>
        <w:t>przez</w:t>
      </w:r>
      <w:r w:rsidRPr="007A40A5">
        <w:rPr>
          <w:rFonts w:ascii="Cambria" w:hAnsi="Cambria"/>
          <w:spacing w:val="1"/>
          <w:sz w:val="22"/>
        </w:rPr>
        <w:t xml:space="preserve"> </w:t>
      </w:r>
      <w:r w:rsidRPr="007A40A5">
        <w:rPr>
          <w:rFonts w:ascii="Cambria" w:hAnsi="Cambria"/>
          <w:sz w:val="22"/>
        </w:rPr>
        <w:t>Zamawiającego</w:t>
      </w:r>
      <w:r w:rsidRPr="007A40A5">
        <w:rPr>
          <w:rFonts w:ascii="Cambria" w:hAnsi="Cambria"/>
          <w:spacing w:val="-3"/>
          <w:sz w:val="22"/>
        </w:rPr>
        <w:t xml:space="preserve"> </w:t>
      </w:r>
      <w:r w:rsidRPr="007A40A5">
        <w:rPr>
          <w:rFonts w:ascii="Cambria" w:hAnsi="Cambria"/>
          <w:sz w:val="22"/>
        </w:rPr>
        <w:t>dotyczącej</w:t>
      </w:r>
      <w:r w:rsidRPr="007A40A5">
        <w:rPr>
          <w:rFonts w:ascii="Cambria" w:hAnsi="Cambria"/>
          <w:spacing w:val="-1"/>
          <w:sz w:val="22"/>
        </w:rPr>
        <w:t xml:space="preserve"> </w:t>
      </w:r>
      <w:r w:rsidRPr="007A40A5">
        <w:rPr>
          <w:rFonts w:ascii="Cambria" w:hAnsi="Cambria"/>
          <w:sz w:val="22"/>
        </w:rPr>
        <w:t>dostarczenia</w:t>
      </w:r>
      <w:r w:rsidRPr="007A40A5">
        <w:rPr>
          <w:rFonts w:ascii="Cambria" w:hAnsi="Cambria"/>
          <w:spacing w:val="-4"/>
          <w:sz w:val="22"/>
        </w:rPr>
        <w:t xml:space="preserve"> </w:t>
      </w:r>
      <w:r w:rsidRPr="007A40A5">
        <w:rPr>
          <w:rFonts w:ascii="Cambria" w:hAnsi="Cambria"/>
          <w:sz w:val="22"/>
        </w:rPr>
        <w:t>posiłku/produktu</w:t>
      </w:r>
      <w:r w:rsidRPr="007A40A5">
        <w:rPr>
          <w:rFonts w:ascii="Cambria" w:hAnsi="Cambria"/>
          <w:spacing w:val="-3"/>
          <w:sz w:val="22"/>
        </w:rPr>
        <w:t xml:space="preserve"> </w:t>
      </w:r>
      <w:r w:rsidRPr="007A40A5">
        <w:rPr>
          <w:rFonts w:ascii="Cambria" w:hAnsi="Cambria"/>
          <w:sz w:val="22"/>
        </w:rPr>
        <w:t>w</w:t>
      </w:r>
      <w:r w:rsidRPr="007A40A5">
        <w:rPr>
          <w:rFonts w:ascii="Cambria" w:hAnsi="Cambria"/>
          <w:spacing w:val="-4"/>
          <w:sz w:val="22"/>
        </w:rPr>
        <w:t xml:space="preserve"> </w:t>
      </w:r>
      <w:r w:rsidRPr="007A40A5">
        <w:rPr>
          <w:rFonts w:ascii="Cambria" w:hAnsi="Cambria"/>
          <w:sz w:val="22"/>
        </w:rPr>
        <w:t>nieodpowiedniej</w:t>
      </w:r>
      <w:r w:rsidRPr="007A40A5">
        <w:rPr>
          <w:rFonts w:ascii="Cambria" w:hAnsi="Cambria"/>
          <w:spacing w:val="-2"/>
          <w:sz w:val="22"/>
        </w:rPr>
        <w:t xml:space="preserve"> </w:t>
      </w:r>
      <w:r w:rsidRPr="007A40A5">
        <w:rPr>
          <w:rFonts w:ascii="Cambria" w:hAnsi="Cambria"/>
          <w:sz w:val="22"/>
        </w:rPr>
        <w:t>jakości.</w:t>
      </w:r>
    </w:p>
    <w:p w14:paraId="51254444" w14:textId="4014BA69" w:rsidR="0025626B" w:rsidRPr="007A40A5" w:rsidRDefault="0025626B">
      <w:pPr>
        <w:pStyle w:val="Akapitzlist"/>
        <w:widowControl w:val="0"/>
        <w:numPr>
          <w:ilvl w:val="0"/>
          <w:numId w:val="12"/>
        </w:numPr>
        <w:tabs>
          <w:tab w:val="left" w:pos="514"/>
          <w:tab w:val="left" w:pos="515"/>
          <w:tab w:val="left" w:pos="2071"/>
          <w:tab w:val="left" w:pos="3256"/>
          <w:tab w:val="left" w:pos="4019"/>
          <w:tab w:val="left" w:pos="5326"/>
          <w:tab w:val="left" w:pos="6279"/>
          <w:tab w:val="left" w:pos="7447"/>
          <w:tab w:val="left" w:pos="8116"/>
        </w:tabs>
        <w:autoSpaceDE w:val="0"/>
        <w:autoSpaceDN w:val="0"/>
        <w:spacing w:before="2" w:line="276" w:lineRule="auto"/>
        <w:ind w:right="122"/>
        <w:jc w:val="both"/>
        <w:rPr>
          <w:rFonts w:ascii="Cambria" w:hAnsi="Cambria"/>
          <w:sz w:val="22"/>
        </w:rPr>
      </w:pPr>
      <w:r w:rsidRPr="007A40A5">
        <w:rPr>
          <w:rFonts w:ascii="Cambria" w:hAnsi="Cambria"/>
          <w:sz w:val="22"/>
        </w:rPr>
        <w:t>W</w:t>
      </w:r>
      <w:r w:rsidRPr="007A40A5">
        <w:rPr>
          <w:rFonts w:ascii="Cambria" w:hAnsi="Cambria"/>
          <w:spacing w:val="35"/>
          <w:sz w:val="22"/>
        </w:rPr>
        <w:t xml:space="preserve"> </w:t>
      </w:r>
      <w:r w:rsidRPr="007A40A5">
        <w:rPr>
          <w:rFonts w:ascii="Cambria" w:hAnsi="Cambria"/>
          <w:sz w:val="22"/>
        </w:rPr>
        <w:t>miejsce</w:t>
      </w:r>
      <w:r w:rsidRPr="007A40A5">
        <w:rPr>
          <w:rFonts w:ascii="Cambria" w:hAnsi="Cambria"/>
          <w:spacing w:val="34"/>
          <w:sz w:val="22"/>
        </w:rPr>
        <w:t xml:space="preserve"> </w:t>
      </w:r>
      <w:r w:rsidRPr="007A40A5">
        <w:rPr>
          <w:rFonts w:ascii="Cambria" w:hAnsi="Cambria"/>
          <w:sz w:val="22"/>
        </w:rPr>
        <w:t>zakwestionowanych</w:t>
      </w:r>
      <w:r w:rsidRPr="007A40A5">
        <w:rPr>
          <w:rFonts w:ascii="Cambria" w:hAnsi="Cambria"/>
          <w:spacing w:val="35"/>
          <w:sz w:val="22"/>
        </w:rPr>
        <w:t xml:space="preserve"> </w:t>
      </w:r>
      <w:r w:rsidRPr="007A40A5">
        <w:rPr>
          <w:rFonts w:ascii="Cambria" w:hAnsi="Cambria"/>
          <w:sz w:val="22"/>
        </w:rPr>
        <w:t>posiłków</w:t>
      </w:r>
      <w:r w:rsidRPr="007A40A5">
        <w:rPr>
          <w:rFonts w:ascii="Cambria" w:hAnsi="Cambria"/>
          <w:spacing w:val="35"/>
          <w:sz w:val="22"/>
        </w:rPr>
        <w:t xml:space="preserve"> </w:t>
      </w:r>
      <w:r w:rsidRPr="007A40A5">
        <w:rPr>
          <w:rFonts w:ascii="Cambria" w:hAnsi="Cambria"/>
          <w:sz w:val="22"/>
        </w:rPr>
        <w:t>muszą</w:t>
      </w:r>
      <w:r w:rsidRPr="007A40A5">
        <w:rPr>
          <w:rFonts w:ascii="Cambria" w:hAnsi="Cambria"/>
          <w:spacing w:val="37"/>
          <w:sz w:val="22"/>
        </w:rPr>
        <w:t xml:space="preserve"> </w:t>
      </w:r>
      <w:r w:rsidRPr="007A40A5">
        <w:rPr>
          <w:rFonts w:ascii="Cambria" w:hAnsi="Cambria"/>
          <w:sz w:val="22"/>
        </w:rPr>
        <w:t>być</w:t>
      </w:r>
      <w:r w:rsidRPr="007A40A5">
        <w:rPr>
          <w:rFonts w:ascii="Cambria" w:hAnsi="Cambria"/>
          <w:spacing w:val="36"/>
          <w:sz w:val="22"/>
        </w:rPr>
        <w:t xml:space="preserve"> </w:t>
      </w:r>
      <w:r w:rsidRPr="007A40A5">
        <w:rPr>
          <w:rFonts w:ascii="Cambria" w:hAnsi="Cambria"/>
          <w:sz w:val="22"/>
        </w:rPr>
        <w:t>dostarczone</w:t>
      </w:r>
      <w:r w:rsidRPr="007A40A5">
        <w:rPr>
          <w:rFonts w:ascii="Cambria" w:hAnsi="Cambria"/>
          <w:spacing w:val="37"/>
          <w:sz w:val="22"/>
        </w:rPr>
        <w:t xml:space="preserve"> </w:t>
      </w:r>
      <w:r w:rsidRPr="007A40A5">
        <w:rPr>
          <w:rFonts w:ascii="Cambria" w:hAnsi="Cambria"/>
          <w:sz w:val="22"/>
        </w:rPr>
        <w:t>właściwe</w:t>
      </w:r>
      <w:r w:rsidRPr="007A40A5">
        <w:rPr>
          <w:rFonts w:ascii="Cambria" w:hAnsi="Cambria"/>
          <w:spacing w:val="36"/>
          <w:sz w:val="22"/>
        </w:rPr>
        <w:t xml:space="preserve"> </w:t>
      </w:r>
      <w:r w:rsidRPr="007A40A5">
        <w:rPr>
          <w:rFonts w:ascii="Cambria" w:hAnsi="Cambria"/>
          <w:sz w:val="22"/>
        </w:rPr>
        <w:t>w</w:t>
      </w:r>
      <w:r w:rsidRPr="007A40A5">
        <w:rPr>
          <w:rFonts w:ascii="Cambria" w:hAnsi="Cambria"/>
          <w:spacing w:val="36"/>
          <w:sz w:val="22"/>
        </w:rPr>
        <w:t xml:space="preserve"> </w:t>
      </w:r>
      <w:r w:rsidRPr="007A40A5">
        <w:rPr>
          <w:rFonts w:ascii="Cambria" w:hAnsi="Cambria"/>
          <w:sz w:val="22"/>
        </w:rPr>
        <w:t>ciągu</w:t>
      </w:r>
      <w:r w:rsidR="007A40A5" w:rsidRPr="007A40A5">
        <w:rPr>
          <w:rFonts w:ascii="Cambria" w:hAnsi="Cambria"/>
          <w:sz w:val="22"/>
        </w:rPr>
        <w:t xml:space="preserve"> </w:t>
      </w:r>
      <w:r w:rsidRPr="007A40A5">
        <w:rPr>
          <w:rFonts w:ascii="Cambria" w:hAnsi="Cambria"/>
          <w:sz w:val="22"/>
        </w:rPr>
        <w:t>1 godziny</w:t>
      </w:r>
      <w:r w:rsidRPr="007A40A5">
        <w:rPr>
          <w:rFonts w:ascii="Cambria" w:hAnsi="Cambria"/>
          <w:spacing w:val="-4"/>
          <w:sz w:val="22"/>
        </w:rPr>
        <w:t xml:space="preserve"> </w:t>
      </w:r>
      <w:r w:rsidRPr="007A40A5">
        <w:rPr>
          <w:rFonts w:ascii="Cambria" w:hAnsi="Cambria"/>
          <w:sz w:val="22"/>
        </w:rPr>
        <w:t>od</w:t>
      </w:r>
      <w:r w:rsidRPr="007A40A5">
        <w:rPr>
          <w:rFonts w:ascii="Cambria" w:hAnsi="Cambria"/>
          <w:spacing w:val="-2"/>
          <w:sz w:val="22"/>
        </w:rPr>
        <w:t xml:space="preserve"> </w:t>
      </w:r>
      <w:r w:rsidRPr="007A40A5">
        <w:rPr>
          <w:rFonts w:ascii="Cambria" w:hAnsi="Cambria"/>
          <w:sz w:val="22"/>
        </w:rPr>
        <w:t>momentu</w:t>
      </w:r>
      <w:r w:rsidRPr="007A40A5">
        <w:rPr>
          <w:rFonts w:ascii="Cambria" w:hAnsi="Cambria"/>
          <w:spacing w:val="-2"/>
          <w:sz w:val="22"/>
        </w:rPr>
        <w:t xml:space="preserve"> </w:t>
      </w:r>
      <w:r w:rsidRPr="007A40A5">
        <w:rPr>
          <w:rFonts w:ascii="Cambria" w:hAnsi="Cambria"/>
          <w:sz w:val="22"/>
        </w:rPr>
        <w:t>zwrotu</w:t>
      </w:r>
      <w:r w:rsidRPr="007A40A5">
        <w:rPr>
          <w:rFonts w:ascii="Cambria" w:hAnsi="Cambria"/>
          <w:spacing w:val="-2"/>
          <w:sz w:val="22"/>
        </w:rPr>
        <w:t xml:space="preserve"> </w:t>
      </w:r>
      <w:r w:rsidRPr="007A40A5">
        <w:rPr>
          <w:rFonts w:ascii="Cambria" w:hAnsi="Cambria"/>
          <w:sz w:val="22"/>
        </w:rPr>
        <w:t>zgodnie</w:t>
      </w:r>
      <w:r w:rsidRPr="007A40A5">
        <w:rPr>
          <w:rFonts w:ascii="Cambria" w:hAnsi="Cambria"/>
          <w:spacing w:val="-2"/>
          <w:sz w:val="22"/>
        </w:rPr>
        <w:t xml:space="preserve"> </w:t>
      </w:r>
      <w:r w:rsidRPr="007A40A5">
        <w:rPr>
          <w:rFonts w:ascii="Cambria" w:hAnsi="Cambria"/>
          <w:sz w:val="22"/>
        </w:rPr>
        <w:t>z</w:t>
      </w:r>
      <w:r w:rsidRPr="007A40A5">
        <w:rPr>
          <w:rFonts w:ascii="Cambria" w:hAnsi="Cambria"/>
          <w:spacing w:val="-4"/>
          <w:sz w:val="22"/>
        </w:rPr>
        <w:t xml:space="preserve"> </w:t>
      </w:r>
      <w:r w:rsidRPr="007A40A5">
        <w:rPr>
          <w:rFonts w:ascii="Cambria" w:hAnsi="Cambria"/>
          <w:sz w:val="22"/>
        </w:rPr>
        <w:t>załączoną</w:t>
      </w:r>
      <w:r w:rsidRPr="007A40A5">
        <w:rPr>
          <w:rFonts w:ascii="Cambria" w:hAnsi="Cambria"/>
          <w:spacing w:val="-2"/>
          <w:sz w:val="22"/>
        </w:rPr>
        <w:t xml:space="preserve"> </w:t>
      </w:r>
      <w:r w:rsidRPr="007A40A5">
        <w:rPr>
          <w:rFonts w:ascii="Cambria" w:hAnsi="Cambria"/>
          <w:sz w:val="22"/>
        </w:rPr>
        <w:t>ofertą</w:t>
      </w:r>
      <w:r w:rsidRPr="007A40A5">
        <w:rPr>
          <w:rFonts w:ascii="Cambria" w:hAnsi="Cambria"/>
          <w:spacing w:val="-3"/>
          <w:sz w:val="22"/>
        </w:rPr>
        <w:t xml:space="preserve"> </w:t>
      </w:r>
      <w:r w:rsidRPr="007A40A5">
        <w:rPr>
          <w:rFonts w:ascii="Cambria" w:hAnsi="Cambria"/>
          <w:sz w:val="22"/>
        </w:rPr>
        <w:t>Wykonawcy.</w:t>
      </w:r>
    </w:p>
    <w:p w14:paraId="6B4919AE" w14:textId="77777777" w:rsidR="00E43C6E" w:rsidRPr="007A40A5" w:rsidRDefault="00E43C6E" w:rsidP="007A40A5">
      <w:pPr>
        <w:spacing w:after="0"/>
        <w:ind w:left="0" w:firstLine="0"/>
        <w:rPr>
          <w:b/>
          <w:sz w:val="22"/>
        </w:rPr>
      </w:pPr>
    </w:p>
    <w:p w14:paraId="493B0164" w14:textId="7E2EFA66" w:rsidR="00862CC8" w:rsidRPr="007A40A5" w:rsidRDefault="00862CC8" w:rsidP="00182DC1">
      <w:pPr>
        <w:spacing w:after="0"/>
        <w:jc w:val="center"/>
        <w:rPr>
          <w:b/>
          <w:sz w:val="22"/>
        </w:rPr>
      </w:pPr>
      <w:r w:rsidRPr="007A40A5">
        <w:rPr>
          <w:b/>
          <w:sz w:val="22"/>
        </w:rPr>
        <w:t xml:space="preserve">§ </w:t>
      </w:r>
      <w:r w:rsidR="00182F8E" w:rsidRPr="007A40A5">
        <w:rPr>
          <w:b/>
          <w:sz w:val="22"/>
        </w:rPr>
        <w:t>8</w:t>
      </w:r>
    </w:p>
    <w:p w14:paraId="11CDCA5D" w14:textId="77777777" w:rsidR="00B623A0" w:rsidRPr="007A40A5" w:rsidRDefault="00B623A0" w:rsidP="00FB1150">
      <w:pPr>
        <w:pStyle w:val="p2"/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7A40A5">
        <w:rPr>
          <w:rFonts w:ascii="Cambria" w:hAnsi="Cambria"/>
          <w:b/>
          <w:sz w:val="22"/>
          <w:szCs w:val="22"/>
        </w:rPr>
        <w:t>Kary umowne i odstąpienie od umowy</w:t>
      </w:r>
    </w:p>
    <w:p w14:paraId="6D7FE562" w14:textId="77777777" w:rsidR="008B1E1C" w:rsidRPr="007A40A5" w:rsidRDefault="008B1E1C">
      <w:pPr>
        <w:widowControl w:val="0"/>
        <w:numPr>
          <w:ilvl w:val="0"/>
          <w:numId w:val="13"/>
        </w:numPr>
        <w:tabs>
          <w:tab w:val="left" w:pos="400"/>
        </w:tabs>
        <w:autoSpaceDE w:val="0"/>
        <w:autoSpaceDN w:val="0"/>
        <w:spacing w:after="0" w:line="276" w:lineRule="auto"/>
        <w:jc w:val="left"/>
        <w:rPr>
          <w:color w:val="auto"/>
          <w:sz w:val="22"/>
          <w:lang w:eastAsia="en-US"/>
        </w:rPr>
      </w:pPr>
      <w:r w:rsidRPr="007A40A5">
        <w:rPr>
          <w:color w:val="auto"/>
          <w:sz w:val="22"/>
          <w:lang w:eastAsia="en-US"/>
        </w:rPr>
        <w:t>Wykonawca</w:t>
      </w:r>
      <w:r w:rsidRPr="007A40A5">
        <w:rPr>
          <w:color w:val="auto"/>
          <w:spacing w:val="-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zapłaci</w:t>
      </w:r>
      <w:r w:rsidRPr="007A40A5">
        <w:rPr>
          <w:color w:val="auto"/>
          <w:spacing w:val="-4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Zamawiającemu</w:t>
      </w:r>
      <w:r w:rsidRPr="007A40A5">
        <w:rPr>
          <w:color w:val="auto"/>
          <w:spacing w:val="-5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następujące</w:t>
      </w:r>
      <w:r w:rsidRPr="007A40A5">
        <w:rPr>
          <w:color w:val="auto"/>
          <w:spacing w:val="-5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kary</w:t>
      </w:r>
      <w:r w:rsidRPr="007A40A5">
        <w:rPr>
          <w:color w:val="auto"/>
          <w:spacing w:val="-5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umowne:</w:t>
      </w:r>
    </w:p>
    <w:p w14:paraId="5E8FDA6F" w14:textId="1954D343" w:rsidR="008B1E1C" w:rsidRPr="007A40A5" w:rsidRDefault="008B1E1C">
      <w:pPr>
        <w:widowControl w:val="0"/>
        <w:numPr>
          <w:ilvl w:val="1"/>
          <w:numId w:val="13"/>
        </w:numPr>
        <w:tabs>
          <w:tab w:val="left" w:pos="683"/>
        </w:tabs>
        <w:autoSpaceDE w:val="0"/>
        <w:autoSpaceDN w:val="0"/>
        <w:spacing w:after="0" w:line="276" w:lineRule="auto"/>
        <w:ind w:right="117"/>
        <w:rPr>
          <w:color w:val="auto"/>
          <w:sz w:val="22"/>
          <w:lang w:eastAsia="en-US"/>
        </w:rPr>
      </w:pPr>
      <w:r w:rsidRPr="007A40A5">
        <w:rPr>
          <w:color w:val="auto"/>
          <w:sz w:val="22"/>
          <w:lang w:eastAsia="en-US"/>
        </w:rPr>
        <w:t>w przypadku niewykonania bądź nienależytego wykonania przedmiotu umowy, w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 xml:space="preserve">tym nie wywiązywania się z zapisów przedstawionych w załącznikach nr 1 oraz nr 2 do </w:t>
      </w:r>
      <w:r w:rsidRPr="003868D1">
        <w:rPr>
          <w:color w:val="auto"/>
          <w:sz w:val="22"/>
          <w:lang w:eastAsia="en-US"/>
        </w:rPr>
        <w:t>umowy,</w:t>
      </w:r>
      <w:r w:rsidRPr="003868D1">
        <w:rPr>
          <w:color w:val="auto"/>
          <w:spacing w:val="1"/>
          <w:sz w:val="22"/>
          <w:lang w:eastAsia="en-US"/>
        </w:rPr>
        <w:t xml:space="preserve"> </w:t>
      </w:r>
      <w:r w:rsidRPr="003868D1">
        <w:rPr>
          <w:color w:val="auto"/>
          <w:sz w:val="22"/>
          <w:lang w:eastAsia="en-US"/>
        </w:rPr>
        <w:t>w</w:t>
      </w:r>
      <w:r w:rsidRPr="003868D1">
        <w:rPr>
          <w:color w:val="auto"/>
          <w:spacing w:val="1"/>
          <w:sz w:val="22"/>
          <w:lang w:eastAsia="en-US"/>
        </w:rPr>
        <w:t xml:space="preserve"> </w:t>
      </w:r>
      <w:r w:rsidRPr="003868D1">
        <w:rPr>
          <w:color w:val="auto"/>
          <w:sz w:val="22"/>
          <w:lang w:eastAsia="en-US"/>
        </w:rPr>
        <w:t>wysokości</w:t>
      </w:r>
      <w:r w:rsidRPr="003868D1">
        <w:rPr>
          <w:color w:val="auto"/>
          <w:spacing w:val="1"/>
          <w:sz w:val="22"/>
          <w:lang w:eastAsia="en-US"/>
        </w:rPr>
        <w:t xml:space="preserve"> </w:t>
      </w:r>
      <w:r w:rsidR="006D3A25" w:rsidRPr="003868D1">
        <w:rPr>
          <w:color w:val="auto"/>
          <w:sz w:val="22"/>
          <w:lang w:eastAsia="en-US"/>
        </w:rPr>
        <w:t>200 zł</w:t>
      </w:r>
      <w:r w:rsidRPr="003868D1">
        <w:rPr>
          <w:color w:val="auto"/>
          <w:spacing w:val="1"/>
          <w:sz w:val="22"/>
          <w:lang w:eastAsia="en-US"/>
        </w:rPr>
        <w:t xml:space="preserve"> </w:t>
      </w:r>
      <w:r w:rsidRPr="003868D1">
        <w:rPr>
          <w:color w:val="auto"/>
          <w:sz w:val="22"/>
          <w:lang w:eastAsia="en-US"/>
        </w:rPr>
        <w:t>brutto;</w:t>
      </w:r>
      <w:r w:rsidRPr="003868D1">
        <w:rPr>
          <w:color w:val="auto"/>
          <w:spacing w:val="15"/>
          <w:sz w:val="22"/>
          <w:lang w:eastAsia="en-US"/>
        </w:rPr>
        <w:t xml:space="preserve"> </w:t>
      </w:r>
      <w:r w:rsidRPr="003868D1">
        <w:rPr>
          <w:color w:val="auto"/>
          <w:sz w:val="22"/>
          <w:lang w:eastAsia="en-US"/>
        </w:rPr>
        <w:t>w</w:t>
      </w:r>
      <w:r w:rsidRPr="003868D1">
        <w:rPr>
          <w:color w:val="auto"/>
          <w:spacing w:val="-3"/>
          <w:sz w:val="22"/>
          <w:lang w:eastAsia="en-US"/>
        </w:rPr>
        <w:t xml:space="preserve"> </w:t>
      </w:r>
      <w:r w:rsidRPr="003868D1">
        <w:rPr>
          <w:color w:val="auto"/>
          <w:sz w:val="22"/>
          <w:lang w:eastAsia="en-US"/>
        </w:rPr>
        <w:t xml:space="preserve">szczególności </w:t>
      </w:r>
      <w:r w:rsidRPr="007A40A5">
        <w:rPr>
          <w:color w:val="auto"/>
          <w:sz w:val="22"/>
          <w:lang w:eastAsia="en-US"/>
        </w:rPr>
        <w:t>za</w:t>
      </w:r>
      <w:r w:rsidRPr="007A40A5">
        <w:rPr>
          <w:color w:val="auto"/>
          <w:spacing w:val="-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każdy</w:t>
      </w:r>
      <w:r w:rsidRPr="007A40A5">
        <w:rPr>
          <w:color w:val="auto"/>
          <w:spacing w:val="-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przypadek:</w:t>
      </w:r>
    </w:p>
    <w:p w14:paraId="4FBBBBA6" w14:textId="77777777" w:rsidR="008B1E1C" w:rsidRPr="007A40A5" w:rsidRDefault="008B1E1C">
      <w:pPr>
        <w:widowControl w:val="0"/>
        <w:numPr>
          <w:ilvl w:val="2"/>
          <w:numId w:val="13"/>
        </w:numPr>
        <w:tabs>
          <w:tab w:val="left" w:pos="969"/>
        </w:tabs>
        <w:autoSpaceDE w:val="0"/>
        <w:autoSpaceDN w:val="0"/>
        <w:spacing w:after="0" w:line="276" w:lineRule="auto"/>
        <w:ind w:hanging="287"/>
        <w:rPr>
          <w:color w:val="auto"/>
          <w:sz w:val="22"/>
          <w:lang w:eastAsia="en-US"/>
        </w:rPr>
      </w:pPr>
      <w:r w:rsidRPr="007A40A5">
        <w:rPr>
          <w:color w:val="auto"/>
          <w:sz w:val="22"/>
          <w:lang w:eastAsia="en-US"/>
        </w:rPr>
        <w:t>niedostarczenia</w:t>
      </w:r>
      <w:r w:rsidRPr="007A40A5">
        <w:rPr>
          <w:color w:val="auto"/>
          <w:spacing w:val="-5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posiłków</w:t>
      </w:r>
      <w:r w:rsidRPr="007A40A5">
        <w:rPr>
          <w:color w:val="auto"/>
          <w:spacing w:val="-5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zgodnie</w:t>
      </w:r>
      <w:r w:rsidRPr="007A40A5">
        <w:rPr>
          <w:color w:val="auto"/>
          <w:spacing w:val="-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</w:t>
      </w:r>
      <w:r w:rsidRPr="007A40A5">
        <w:rPr>
          <w:color w:val="auto"/>
          <w:spacing w:val="-4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zamówieniem</w:t>
      </w:r>
      <w:r w:rsidRPr="007A40A5">
        <w:rPr>
          <w:color w:val="auto"/>
          <w:spacing w:val="-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Zamawiającego;</w:t>
      </w:r>
    </w:p>
    <w:p w14:paraId="701ABBA6" w14:textId="77777777" w:rsidR="008B1E1C" w:rsidRPr="007A40A5" w:rsidRDefault="008B1E1C">
      <w:pPr>
        <w:widowControl w:val="0"/>
        <w:numPr>
          <w:ilvl w:val="2"/>
          <w:numId w:val="13"/>
        </w:numPr>
        <w:tabs>
          <w:tab w:val="left" w:pos="969"/>
        </w:tabs>
        <w:autoSpaceDE w:val="0"/>
        <w:autoSpaceDN w:val="0"/>
        <w:spacing w:before="1" w:after="0" w:line="276" w:lineRule="auto"/>
        <w:ind w:hanging="287"/>
        <w:rPr>
          <w:color w:val="auto"/>
          <w:sz w:val="22"/>
          <w:lang w:eastAsia="en-US"/>
        </w:rPr>
      </w:pPr>
      <w:r w:rsidRPr="007A40A5">
        <w:rPr>
          <w:color w:val="auto"/>
          <w:sz w:val="22"/>
          <w:lang w:eastAsia="en-US"/>
        </w:rPr>
        <w:t>zwłokę</w:t>
      </w:r>
      <w:r w:rsidRPr="007A40A5">
        <w:rPr>
          <w:color w:val="auto"/>
          <w:spacing w:val="-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</w:t>
      </w:r>
      <w:r w:rsidRPr="007A40A5">
        <w:rPr>
          <w:color w:val="auto"/>
          <w:spacing w:val="-5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wykonaniu</w:t>
      </w:r>
      <w:r w:rsidRPr="007A40A5">
        <w:rPr>
          <w:color w:val="auto"/>
          <w:spacing w:val="-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usługi,</w:t>
      </w:r>
      <w:r w:rsidRPr="007A40A5">
        <w:rPr>
          <w:color w:val="auto"/>
          <w:spacing w:val="-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wynoszącego</w:t>
      </w:r>
      <w:r w:rsidRPr="007A40A5">
        <w:rPr>
          <w:color w:val="auto"/>
          <w:spacing w:val="-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więcej</w:t>
      </w:r>
      <w:r w:rsidRPr="007A40A5">
        <w:rPr>
          <w:color w:val="auto"/>
          <w:spacing w:val="-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niż</w:t>
      </w:r>
      <w:r w:rsidRPr="007A40A5">
        <w:rPr>
          <w:color w:val="auto"/>
          <w:spacing w:val="-5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1</w:t>
      </w:r>
      <w:r w:rsidRPr="007A40A5">
        <w:rPr>
          <w:color w:val="auto"/>
          <w:spacing w:val="-4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godzinę;</w:t>
      </w:r>
    </w:p>
    <w:p w14:paraId="4C9DC22B" w14:textId="77777777" w:rsidR="008B1E1C" w:rsidRPr="007A40A5" w:rsidRDefault="008B1E1C">
      <w:pPr>
        <w:widowControl w:val="0"/>
        <w:numPr>
          <w:ilvl w:val="2"/>
          <w:numId w:val="13"/>
        </w:numPr>
        <w:tabs>
          <w:tab w:val="left" w:pos="1022"/>
        </w:tabs>
        <w:autoSpaceDE w:val="0"/>
        <w:autoSpaceDN w:val="0"/>
        <w:spacing w:after="0" w:line="276" w:lineRule="auto"/>
        <w:ind w:right="115"/>
        <w:rPr>
          <w:color w:val="auto"/>
          <w:sz w:val="22"/>
          <w:lang w:eastAsia="en-US"/>
        </w:rPr>
      </w:pPr>
      <w:r w:rsidRPr="007A40A5">
        <w:rPr>
          <w:color w:val="auto"/>
          <w:sz w:val="22"/>
          <w:lang w:eastAsia="en-US"/>
        </w:rPr>
        <w:tab/>
        <w:t>niezastosowania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się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do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wymogów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proofErr w:type="spellStart"/>
      <w:r w:rsidRPr="007A40A5">
        <w:rPr>
          <w:color w:val="auto"/>
          <w:sz w:val="22"/>
          <w:lang w:eastAsia="en-US"/>
        </w:rPr>
        <w:t>sanitarno</w:t>
      </w:r>
      <w:proofErr w:type="spellEnd"/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–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epidemiologicznych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lub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higienicznych;</w:t>
      </w:r>
    </w:p>
    <w:p w14:paraId="5B2ED6FE" w14:textId="77777777" w:rsidR="008B1E1C" w:rsidRPr="007A40A5" w:rsidRDefault="008B1E1C">
      <w:pPr>
        <w:widowControl w:val="0"/>
        <w:numPr>
          <w:ilvl w:val="2"/>
          <w:numId w:val="13"/>
        </w:numPr>
        <w:tabs>
          <w:tab w:val="left" w:pos="969"/>
        </w:tabs>
        <w:autoSpaceDE w:val="0"/>
        <w:autoSpaceDN w:val="0"/>
        <w:spacing w:after="0" w:line="276" w:lineRule="auto"/>
        <w:ind w:right="117"/>
        <w:rPr>
          <w:color w:val="auto"/>
          <w:sz w:val="22"/>
          <w:lang w:eastAsia="en-US"/>
        </w:rPr>
      </w:pPr>
      <w:r w:rsidRPr="007A40A5">
        <w:rPr>
          <w:color w:val="auto"/>
          <w:sz w:val="22"/>
          <w:lang w:eastAsia="en-US"/>
        </w:rPr>
        <w:t>niestosowania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się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do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innych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wymagań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opisu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przedmiotu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zamówienia</w:t>
      </w:r>
      <w:r w:rsidRPr="007A40A5">
        <w:rPr>
          <w:color w:val="auto"/>
          <w:spacing w:val="5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</w:t>
      </w:r>
      <w:r w:rsidRPr="007A40A5">
        <w:rPr>
          <w:color w:val="auto"/>
          <w:spacing w:val="-50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zakresie</w:t>
      </w:r>
      <w:r w:rsidRPr="007A40A5">
        <w:rPr>
          <w:color w:val="auto"/>
          <w:spacing w:val="-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przygotowywania</w:t>
      </w:r>
      <w:r w:rsidRPr="007A40A5">
        <w:rPr>
          <w:color w:val="auto"/>
          <w:spacing w:val="-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posiłków.</w:t>
      </w:r>
    </w:p>
    <w:p w14:paraId="62BC7EF0" w14:textId="75DF35ED" w:rsidR="008B1E1C" w:rsidRPr="007A40A5" w:rsidRDefault="008B1E1C">
      <w:pPr>
        <w:widowControl w:val="0"/>
        <w:numPr>
          <w:ilvl w:val="1"/>
          <w:numId w:val="13"/>
        </w:numPr>
        <w:tabs>
          <w:tab w:val="left" w:pos="760"/>
        </w:tabs>
        <w:autoSpaceDE w:val="0"/>
        <w:autoSpaceDN w:val="0"/>
        <w:spacing w:after="0" w:line="276" w:lineRule="auto"/>
        <w:ind w:left="759" w:hanging="361"/>
        <w:rPr>
          <w:color w:val="auto"/>
          <w:sz w:val="22"/>
          <w:lang w:eastAsia="en-US"/>
        </w:rPr>
      </w:pPr>
      <w:r w:rsidRPr="007A40A5">
        <w:rPr>
          <w:color w:val="auto"/>
          <w:sz w:val="22"/>
          <w:lang w:eastAsia="en-US"/>
        </w:rPr>
        <w:t>za</w:t>
      </w:r>
      <w:r w:rsidRPr="007A40A5">
        <w:rPr>
          <w:color w:val="auto"/>
          <w:spacing w:val="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zwłokę</w:t>
      </w:r>
      <w:r w:rsidRPr="007A40A5">
        <w:rPr>
          <w:color w:val="auto"/>
          <w:spacing w:val="4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</w:t>
      </w:r>
      <w:r w:rsidRPr="007A40A5">
        <w:rPr>
          <w:color w:val="auto"/>
          <w:spacing w:val="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przedstawieniu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oświadczenia,</w:t>
      </w:r>
      <w:r w:rsidRPr="007A40A5">
        <w:rPr>
          <w:color w:val="auto"/>
          <w:spacing w:val="4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o</w:t>
      </w:r>
      <w:r w:rsidRPr="007A40A5">
        <w:rPr>
          <w:color w:val="auto"/>
          <w:spacing w:val="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którym</w:t>
      </w:r>
      <w:r w:rsidRPr="007A40A5">
        <w:rPr>
          <w:color w:val="auto"/>
          <w:spacing w:val="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mowa</w:t>
      </w:r>
      <w:r w:rsidRPr="007A40A5">
        <w:rPr>
          <w:color w:val="auto"/>
          <w:spacing w:val="6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</w:t>
      </w:r>
      <w:r w:rsidRPr="007A40A5">
        <w:rPr>
          <w:color w:val="auto"/>
          <w:spacing w:val="4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§</w:t>
      </w:r>
      <w:r w:rsidRPr="007A40A5">
        <w:rPr>
          <w:color w:val="auto"/>
          <w:spacing w:val="3"/>
          <w:sz w:val="22"/>
          <w:lang w:eastAsia="en-US"/>
        </w:rPr>
        <w:t xml:space="preserve"> </w:t>
      </w:r>
      <w:r w:rsidR="008F0318">
        <w:rPr>
          <w:color w:val="auto"/>
          <w:sz w:val="22"/>
          <w:lang w:eastAsia="en-US"/>
        </w:rPr>
        <w:t>3a</w:t>
      </w:r>
      <w:r w:rsidRPr="007A40A5">
        <w:rPr>
          <w:color w:val="auto"/>
          <w:spacing w:val="4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ust.</w:t>
      </w:r>
      <w:r w:rsidRPr="007A40A5">
        <w:rPr>
          <w:color w:val="auto"/>
          <w:spacing w:val="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2, Wykonawca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zapłaci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Zamawiającemu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karę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umowną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wysokości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0,2%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wynagrodzenia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umownego</w:t>
      </w:r>
      <w:r w:rsidRPr="007A40A5">
        <w:rPr>
          <w:color w:val="auto"/>
          <w:spacing w:val="-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brutto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za</w:t>
      </w:r>
      <w:r w:rsidRPr="007A40A5">
        <w:rPr>
          <w:color w:val="auto"/>
          <w:spacing w:val="-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każdy</w:t>
      </w:r>
      <w:r w:rsidRPr="007A40A5">
        <w:rPr>
          <w:color w:val="auto"/>
          <w:spacing w:val="-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dzień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zwłoki</w:t>
      </w:r>
    </w:p>
    <w:p w14:paraId="7A58936D" w14:textId="49BE49C9" w:rsidR="008B1E1C" w:rsidRPr="007A40A5" w:rsidRDefault="008B1E1C">
      <w:pPr>
        <w:widowControl w:val="0"/>
        <w:numPr>
          <w:ilvl w:val="0"/>
          <w:numId w:val="13"/>
        </w:numPr>
        <w:tabs>
          <w:tab w:val="left" w:pos="362"/>
        </w:tabs>
        <w:autoSpaceDE w:val="0"/>
        <w:autoSpaceDN w:val="0"/>
        <w:spacing w:after="0" w:line="276" w:lineRule="auto"/>
        <w:ind w:left="426" w:right="116" w:hanging="426"/>
        <w:rPr>
          <w:color w:val="auto"/>
          <w:sz w:val="22"/>
          <w:lang w:eastAsia="en-US"/>
        </w:rPr>
      </w:pPr>
      <w:r w:rsidRPr="007A40A5">
        <w:rPr>
          <w:color w:val="auto"/>
          <w:sz w:val="22"/>
          <w:lang w:eastAsia="en-US"/>
        </w:rPr>
        <w:t>Wykonawca zapłaci Zamawiającemu karę umowną w wysokości 20% wartości brutto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umowy</w:t>
      </w:r>
      <w:r w:rsidRPr="007A40A5">
        <w:rPr>
          <w:color w:val="auto"/>
          <w:spacing w:val="10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</w:t>
      </w:r>
      <w:r w:rsidRPr="007A40A5">
        <w:rPr>
          <w:color w:val="auto"/>
          <w:spacing w:val="60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przypadku</w:t>
      </w:r>
      <w:r w:rsidRPr="007A40A5">
        <w:rPr>
          <w:color w:val="auto"/>
          <w:spacing w:val="6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rozwiązania</w:t>
      </w:r>
      <w:r w:rsidRPr="007A40A5">
        <w:rPr>
          <w:color w:val="auto"/>
          <w:spacing w:val="6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lub</w:t>
      </w:r>
      <w:r w:rsidRPr="007A40A5">
        <w:rPr>
          <w:color w:val="auto"/>
          <w:spacing w:val="60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odstąpienia</w:t>
      </w:r>
      <w:r w:rsidRPr="007A40A5">
        <w:rPr>
          <w:color w:val="auto"/>
          <w:spacing w:val="6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od</w:t>
      </w:r>
      <w:r w:rsidRPr="007A40A5">
        <w:rPr>
          <w:color w:val="auto"/>
          <w:spacing w:val="6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umowy</w:t>
      </w:r>
      <w:r w:rsidRPr="007A40A5">
        <w:rPr>
          <w:color w:val="auto"/>
          <w:spacing w:val="59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przez</w:t>
      </w:r>
      <w:r w:rsidRPr="007A40A5">
        <w:rPr>
          <w:color w:val="auto"/>
          <w:spacing w:val="59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Zamawiającego</w:t>
      </w:r>
      <w:r w:rsidR="00533E0E">
        <w:rPr>
          <w:color w:val="auto"/>
          <w:sz w:val="22"/>
          <w:lang w:eastAsia="en-US"/>
        </w:rPr>
        <w:t xml:space="preserve"> </w:t>
      </w:r>
      <w:r w:rsidRPr="007A40A5">
        <w:rPr>
          <w:color w:val="auto"/>
          <w:spacing w:val="-5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przyczyn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leżących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po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stronie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Wykonawcy,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bądź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przypadku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rozwiązania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lub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odstąpienia</w:t>
      </w:r>
      <w:r w:rsidRPr="007A40A5">
        <w:rPr>
          <w:color w:val="auto"/>
          <w:spacing w:val="-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od</w:t>
      </w:r>
      <w:r w:rsidRPr="007A40A5">
        <w:rPr>
          <w:color w:val="auto"/>
          <w:spacing w:val="-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umowy</w:t>
      </w:r>
      <w:r w:rsidRPr="007A40A5">
        <w:rPr>
          <w:color w:val="auto"/>
          <w:spacing w:val="-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przez</w:t>
      </w:r>
      <w:r w:rsidRPr="007A40A5">
        <w:rPr>
          <w:color w:val="auto"/>
          <w:spacing w:val="-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Wykonawcę</w:t>
      </w:r>
      <w:r w:rsidRPr="007A40A5">
        <w:rPr>
          <w:color w:val="auto"/>
          <w:spacing w:val="-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</w:t>
      </w:r>
      <w:r w:rsidRPr="007A40A5">
        <w:rPr>
          <w:color w:val="auto"/>
          <w:spacing w:val="-4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przyczyn</w:t>
      </w:r>
      <w:r w:rsidRPr="007A40A5">
        <w:rPr>
          <w:color w:val="auto"/>
          <w:spacing w:val="-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niezależnych</w:t>
      </w:r>
      <w:r w:rsidRPr="007A40A5">
        <w:rPr>
          <w:color w:val="auto"/>
          <w:spacing w:val="-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od</w:t>
      </w:r>
      <w:r w:rsidRPr="007A40A5">
        <w:rPr>
          <w:color w:val="auto"/>
          <w:spacing w:val="-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Zamawiającego.</w:t>
      </w:r>
    </w:p>
    <w:p w14:paraId="331CB4DC" w14:textId="77777777" w:rsidR="008B1E1C" w:rsidRPr="007A40A5" w:rsidRDefault="008B1E1C">
      <w:pPr>
        <w:widowControl w:val="0"/>
        <w:numPr>
          <w:ilvl w:val="0"/>
          <w:numId w:val="13"/>
        </w:numPr>
        <w:tabs>
          <w:tab w:val="left" w:pos="362"/>
        </w:tabs>
        <w:autoSpaceDE w:val="0"/>
        <w:autoSpaceDN w:val="0"/>
        <w:spacing w:after="0" w:line="276" w:lineRule="auto"/>
        <w:ind w:left="426" w:right="116" w:hanging="426"/>
        <w:rPr>
          <w:color w:val="auto"/>
          <w:sz w:val="22"/>
          <w:lang w:eastAsia="en-US"/>
        </w:rPr>
      </w:pPr>
      <w:r w:rsidRPr="007A40A5">
        <w:rPr>
          <w:color w:val="auto"/>
          <w:sz w:val="22"/>
          <w:lang w:eastAsia="en-US"/>
        </w:rPr>
        <w:t>Zamawiający zapłaci Wykonawcy karę umowną w wysokości 20% wartości brutto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umowy</w:t>
      </w:r>
      <w:r w:rsidRPr="007A40A5">
        <w:rPr>
          <w:color w:val="auto"/>
          <w:spacing w:val="10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</w:t>
      </w:r>
      <w:r w:rsidRPr="007A40A5">
        <w:rPr>
          <w:color w:val="auto"/>
          <w:spacing w:val="60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przypadku</w:t>
      </w:r>
      <w:r w:rsidRPr="007A40A5">
        <w:rPr>
          <w:color w:val="auto"/>
          <w:spacing w:val="6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rozwiązania</w:t>
      </w:r>
      <w:r w:rsidRPr="007A40A5">
        <w:rPr>
          <w:color w:val="auto"/>
          <w:spacing w:val="6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lub</w:t>
      </w:r>
      <w:r w:rsidRPr="007A40A5">
        <w:rPr>
          <w:color w:val="auto"/>
          <w:spacing w:val="60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odstąpienia</w:t>
      </w:r>
      <w:r w:rsidRPr="007A40A5">
        <w:rPr>
          <w:color w:val="auto"/>
          <w:spacing w:val="6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od</w:t>
      </w:r>
      <w:r w:rsidRPr="007A40A5">
        <w:rPr>
          <w:color w:val="auto"/>
          <w:spacing w:val="6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umowy</w:t>
      </w:r>
      <w:r w:rsidRPr="007A40A5">
        <w:rPr>
          <w:color w:val="auto"/>
          <w:spacing w:val="59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przez</w:t>
      </w:r>
      <w:r w:rsidRPr="007A40A5">
        <w:rPr>
          <w:color w:val="auto"/>
          <w:spacing w:val="59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 xml:space="preserve">Wykonawcę </w:t>
      </w:r>
      <w:r w:rsidRPr="007A40A5">
        <w:rPr>
          <w:color w:val="auto"/>
          <w:spacing w:val="-5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przyczyn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leżących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po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stronie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Zamawiającego,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bądź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przypadku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rozwiązania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lub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odstąpienia</w:t>
      </w:r>
      <w:r w:rsidRPr="007A40A5">
        <w:rPr>
          <w:color w:val="auto"/>
          <w:spacing w:val="-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od</w:t>
      </w:r>
      <w:r w:rsidRPr="007A40A5">
        <w:rPr>
          <w:color w:val="auto"/>
          <w:spacing w:val="-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umowy</w:t>
      </w:r>
      <w:r w:rsidRPr="007A40A5">
        <w:rPr>
          <w:color w:val="auto"/>
          <w:spacing w:val="-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przez</w:t>
      </w:r>
      <w:r w:rsidRPr="007A40A5">
        <w:rPr>
          <w:color w:val="auto"/>
          <w:spacing w:val="-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Zamawiającego</w:t>
      </w:r>
      <w:r w:rsidRPr="007A40A5">
        <w:rPr>
          <w:color w:val="auto"/>
          <w:spacing w:val="-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</w:t>
      </w:r>
      <w:r w:rsidRPr="007A40A5">
        <w:rPr>
          <w:color w:val="auto"/>
          <w:spacing w:val="-4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przyczyn</w:t>
      </w:r>
      <w:r w:rsidRPr="007A40A5">
        <w:rPr>
          <w:color w:val="auto"/>
          <w:spacing w:val="-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niezależnych</w:t>
      </w:r>
      <w:r w:rsidRPr="007A40A5">
        <w:rPr>
          <w:color w:val="auto"/>
          <w:spacing w:val="-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od</w:t>
      </w:r>
      <w:r w:rsidRPr="007A40A5">
        <w:rPr>
          <w:color w:val="auto"/>
          <w:spacing w:val="-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Wykonawcy.</w:t>
      </w:r>
    </w:p>
    <w:p w14:paraId="6F5323ED" w14:textId="77777777" w:rsidR="008B1E1C" w:rsidRPr="007A40A5" w:rsidRDefault="008B1E1C">
      <w:pPr>
        <w:widowControl w:val="0"/>
        <w:numPr>
          <w:ilvl w:val="0"/>
          <w:numId w:val="13"/>
        </w:numPr>
        <w:tabs>
          <w:tab w:val="left" w:pos="410"/>
        </w:tabs>
        <w:autoSpaceDE w:val="0"/>
        <w:autoSpaceDN w:val="0"/>
        <w:spacing w:after="0" w:line="276" w:lineRule="auto"/>
        <w:ind w:left="426" w:right="118" w:hanging="426"/>
        <w:rPr>
          <w:color w:val="auto"/>
          <w:sz w:val="22"/>
          <w:lang w:eastAsia="en-US"/>
        </w:rPr>
      </w:pPr>
      <w:r w:rsidRPr="007A40A5">
        <w:rPr>
          <w:color w:val="auto"/>
          <w:sz w:val="22"/>
          <w:lang w:eastAsia="en-US"/>
        </w:rPr>
        <w:t>W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przypadkach,</w:t>
      </w:r>
      <w:r w:rsidRPr="007A40A5">
        <w:rPr>
          <w:color w:val="auto"/>
          <w:spacing w:val="5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o</w:t>
      </w:r>
      <w:r w:rsidRPr="007A40A5">
        <w:rPr>
          <w:color w:val="auto"/>
          <w:spacing w:val="5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których</w:t>
      </w:r>
      <w:r w:rsidRPr="007A40A5">
        <w:rPr>
          <w:color w:val="auto"/>
          <w:spacing w:val="5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mowa</w:t>
      </w:r>
      <w:r w:rsidRPr="007A40A5">
        <w:rPr>
          <w:color w:val="auto"/>
          <w:spacing w:val="5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</w:t>
      </w:r>
      <w:r w:rsidRPr="007A40A5">
        <w:rPr>
          <w:color w:val="auto"/>
          <w:spacing w:val="5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ust.</w:t>
      </w:r>
      <w:r w:rsidRPr="007A40A5">
        <w:rPr>
          <w:color w:val="auto"/>
          <w:spacing w:val="5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1,</w:t>
      </w:r>
      <w:r w:rsidRPr="007A40A5">
        <w:rPr>
          <w:color w:val="auto"/>
          <w:spacing w:val="5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Zamawiający może</w:t>
      </w:r>
      <w:r w:rsidRPr="007A40A5">
        <w:rPr>
          <w:color w:val="auto"/>
          <w:spacing w:val="5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potrącić</w:t>
      </w:r>
      <w:r w:rsidRPr="007A40A5">
        <w:rPr>
          <w:color w:val="auto"/>
          <w:spacing w:val="5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swoją</w:t>
      </w:r>
      <w:r w:rsidRPr="007A40A5">
        <w:rPr>
          <w:color w:val="auto"/>
          <w:spacing w:val="5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należność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</w:t>
      </w:r>
      <w:r w:rsidRPr="007A40A5">
        <w:rPr>
          <w:color w:val="auto"/>
          <w:spacing w:val="-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wymagalnej wierzytelności</w:t>
      </w:r>
      <w:r w:rsidRPr="007A40A5">
        <w:rPr>
          <w:color w:val="auto"/>
          <w:spacing w:val="-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Wykonawcy.</w:t>
      </w:r>
    </w:p>
    <w:p w14:paraId="63962A4A" w14:textId="77777777" w:rsidR="008B1E1C" w:rsidRPr="00533E0E" w:rsidRDefault="008B1E1C">
      <w:pPr>
        <w:widowControl w:val="0"/>
        <w:numPr>
          <w:ilvl w:val="0"/>
          <w:numId w:val="13"/>
        </w:numPr>
        <w:autoSpaceDE w:val="0"/>
        <w:autoSpaceDN w:val="0"/>
        <w:spacing w:before="1" w:after="0" w:line="276" w:lineRule="auto"/>
        <w:ind w:left="426" w:hanging="426"/>
        <w:rPr>
          <w:color w:val="auto"/>
          <w:sz w:val="22"/>
          <w:lang w:eastAsia="en-US"/>
        </w:rPr>
      </w:pPr>
      <w:r w:rsidRPr="007A40A5">
        <w:rPr>
          <w:color w:val="auto"/>
          <w:sz w:val="22"/>
          <w:lang w:eastAsia="en-US"/>
        </w:rPr>
        <w:t>Łączna</w:t>
      </w:r>
      <w:r w:rsidRPr="007A40A5">
        <w:rPr>
          <w:color w:val="auto"/>
          <w:spacing w:val="9"/>
          <w:sz w:val="22"/>
          <w:lang w:eastAsia="en-US"/>
        </w:rPr>
        <w:t xml:space="preserve"> </w:t>
      </w:r>
      <w:r w:rsidRPr="00533E0E">
        <w:rPr>
          <w:color w:val="auto"/>
          <w:sz w:val="22"/>
          <w:lang w:eastAsia="en-US"/>
        </w:rPr>
        <w:t>wysokość</w:t>
      </w:r>
      <w:r w:rsidRPr="00533E0E">
        <w:rPr>
          <w:color w:val="auto"/>
          <w:spacing w:val="11"/>
          <w:sz w:val="22"/>
          <w:lang w:eastAsia="en-US"/>
        </w:rPr>
        <w:t xml:space="preserve"> </w:t>
      </w:r>
      <w:r w:rsidRPr="00533E0E">
        <w:rPr>
          <w:color w:val="auto"/>
          <w:sz w:val="22"/>
          <w:lang w:eastAsia="en-US"/>
        </w:rPr>
        <w:t>kar</w:t>
      </w:r>
      <w:r w:rsidRPr="00533E0E">
        <w:rPr>
          <w:color w:val="auto"/>
          <w:spacing w:val="11"/>
          <w:sz w:val="22"/>
          <w:lang w:eastAsia="en-US"/>
        </w:rPr>
        <w:t xml:space="preserve"> </w:t>
      </w:r>
      <w:r w:rsidRPr="00533E0E">
        <w:rPr>
          <w:color w:val="auto"/>
          <w:sz w:val="22"/>
          <w:lang w:eastAsia="en-US"/>
        </w:rPr>
        <w:t>umownych</w:t>
      </w:r>
      <w:r w:rsidRPr="00533E0E">
        <w:rPr>
          <w:color w:val="auto"/>
          <w:spacing w:val="9"/>
          <w:sz w:val="22"/>
          <w:lang w:eastAsia="en-US"/>
        </w:rPr>
        <w:t xml:space="preserve"> </w:t>
      </w:r>
      <w:r w:rsidRPr="00533E0E">
        <w:rPr>
          <w:color w:val="auto"/>
          <w:sz w:val="22"/>
          <w:lang w:eastAsia="en-US"/>
        </w:rPr>
        <w:t>nie</w:t>
      </w:r>
      <w:r w:rsidRPr="00533E0E">
        <w:rPr>
          <w:color w:val="auto"/>
          <w:spacing w:val="9"/>
          <w:sz w:val="22"/>
          <w:lang w:eastAsia="en-US"/>
        </w:rPr>
        <w:t xml:space="preserve"> </w:t>
      </w:r>
      <w:r w:rsidRPr="00533E0E">
        <w:rPr>
          <w:color w:val="auto"/>
          <w:sz w:val="22"/>
          <w:lang w:eastAsia="en-US"/>
        </w:rPr>
        <w:t>może</w:t>
      </w:r>
      <w:r w:rsidRPr="00533E0E">
        <w:rPr>
          <w:color w:val="auto"/>
          <w:spacing w:val="10"/>
          <w:sz w:val="22"/>
          <w:lang w:eastAsia="en-US"/>
        </w:rPr>
        <w:t xml:space="preserve"> </w:t>
      </w:r>
      <w:r w:rsidRPr="00533E0E">
        <w:rPr>
          <w:color w:val="auto"/>
          <w:sz w:val="22"/>
          <w:lang w:eastAsia="en-US"/>
        </w:rPr>
        <w:t>przekroczyć</w:t>
      </w:r>
      <w:r w:rsidRPr="00533E0E">
        <w:rPr>
          <w:color w:val="auto"/>
          <w:spacing w:val="9"/>
          <w:sz w:val="22"/>
          <w:lang w:eastAsia="en-US"/>
        </w:rPr>
        <w:t xml:space="preserve"> </w:t>
      </w:r>
      <w:r w:rsidRPr="00533E0E">
        <w:rPr>
          <w:color w:val="auto"/>
          <w:sz w:val="22"/>
          <w:lang w:eastAsia="en-US"/>
        </w:rPr>
        <w:t>50</w:t>
      </w:r>
      <w:r w:rsidRPr="00533E0E">
        <w:rPr>
          <w:color w:val="auto"/>
          <w:spacing w:val="8"/>
          <w:sz w:val="22"/>
          <w:lang w:eastAsia="en-US"/>
        </w:rPr>
        <w:t xml:space="preserve"> </w:t>
      </w:r>
      <w:r w:rsidRPr="00533E0E">
        <w:rPr>
          <w:color w:val="auto"/>
          <w:sz w:val="22"/>
          <w:lang w:eastAsia="en-US"/>
        </w:rPr>
        <w:t>%</w:t>
      </w:r>
      <w:r w:rsidRPr="00533E0E">
        <w:rPr>
          <w:color w:val="auto"/>
          <w:spacing w:val="12"/>
          <w:sz w:val="22"/>
          <w:lang w:eastAsia="en-US"/>
        </w:rPr>
        <w:t xml:space="preserve"> </w:t>
      </w:r>
      <w:r w:rsidRPr="00533E0E">
        <w:rPr>
          <w:color w:val="auto"/>
          <w:sz w:val="22"/>
          <w:lang w:eastAsia="en-US"/>
        </w:rPr>
        <w:t>wartości</w:t>
      </w:r>
      <w:r w:rsidRPr="00533E0E">
        <w:rPr>
          <w:color w:val="auto"/>
          <w:spacing w:val="11"/>
          <w:sz w:val="22"/>
          <w:lang w:eastAsia="en-US"/>
        </w:rPr>
        <w:t xml:space="preserve"> </w:t>
      </w:r>
      <w:r w:rsidRPr="00533E0E">
        <w:rPr>
          <w:color w:val="auto"/>
          <w:sz w:val="22"/>
          <w:lang w:eastAsia="en-US"/>
        </w:rPr>
        <w:t>brutto</w:t>
      </w:r>
      <w:r w:rsidRPr="00533E0E">
        <w:rPr>
          <w:color w:val="auto"/>
          <w:spacing w:val="11"/>
          <w:sz w:val="22"/>
          <w:lang w:eastAsia="en-US"/>
        </w:rPr>
        <w:t xml:space="preserve"> </w:t>
      </w:r>
      <w:r w:rsidRPr="00533E0E">
        <w:rPr>
          <w:color w:val="auto"/>
          <w:sz w:val="22"/>
          <w:lang w:eastAsia="en-US"/>
        </w:rPr>
        <w:t>umowy</w:t>
      </w:r>
    </w:p>
    <w:p w14:paraId="12E14801" w14:textId="1738A185" w:rsidR="008B1E1C" w:rsidRPr="00533E0E" w:rsidRDefault="008B1E1C" w:rsidP="00995F63">
      <w:pPr>
        <w:widowControl w:val="0"/>
        <w:autoSpaceDE w:val="0"/>
        <w:autoSpaceDN w:val="0"/>
        <w:spacing w:after="0" w:line="276" w:lineRule="auto"/>
        <w:ind w:left="426" w:firstLine="0"/>
        <w:rPr>
          <w:color w:val="auto"/>
          <w:sz w:val="22"/>
          <w:lang w:eastAsia="en-US"/>
        </w:rPr>
      </w:pPr>
      <w:r w:rsidRPr="00533E0E">
        <w:rPr>
          <w:color w:val="auto"/>
          <w:sz w:val="22"/>
          <w:lang w:eastAsia="en-US"/>
        </w:rPr>
        <w:t>określonej</w:t>
      </w:r>
      <w:r w:rsidRPr="00533E0E">
        <w:rPr>
          <w:color w:val="auto"/>
          <w:spacing w:val="-2"/>
          <w:sz w:val="22"/>
          <w:lang w:eastAsia="en-US"/>
        </w:rPr>
        <w:t xml:space="preserve"> </w:t>
      </w:r>
      <w:r w:rsidRPr="00533E0E">
        <w:rPr>
          <w:color w:val="auto"/>
          <w:sz w:val="22"/>
          <w:lang w:eastAsia="en-US"/>
        </w:rPr>
        <w:t>w</w:t>
      </w:r>
      <w:r w:rsidRPr="00533E0E">
        <w:rPr>
          <w:color w:val="auto"/>
          <w:spacing w:val="-3"/>
          <w:sz w:val="22"/>
          <w:lang w:eastAsia="en-US"/>
        </w:rPr>
        <w:t xml:space="preserve"> </w:t>
      </w:r>
      <w:r w:rsidRPr="00533E0E">
        <w:rPr>
          <w:color w:val="auto"/>
          <w:sz w:val="22"/>
          <w:lang w:eastAsia="en-US"/>
        </w:rPr>
        <w:t>§</w:t>
      </w:r>
      <w:r w:rsidRPr="00533E0E">
        <w:rPr>
          <w:color w:val="auto"/>
          <w:spacing w:val="-2"/>
          <w:sz w:val="22"/>
          <w:lang w:eastAsia="en-US"/>
        </w:rPr>
        <w:t xml:space="preserve"> </w:t>
      </w:r>
      <w:r w:rsidR="00995F63" w:rsidRPr="00533E0E">
        <w:rPr>
          <w:color w:val="auto"/>
          <w:sz w:val="22"/>
          <w:lang w:eastAsia="en-US"/>
        </w:rPr>
        <w:t>6</w:t>
      </w:r>
      <w:r w:rsidRPr="00533E0E">
        <w:rPr>
          <w:color w:val="auto"/>
          <w:spacing w:val="-2"/>
          <w:sz w:val="22"/>
          <w:lang w:eastAsia="en-US"/>
        </w:rPr>
        <w:t xml:space="preserve"> </w:t>
      </w:r>
      <w:r w:rsidRPr="00533E0E">
        <w:rPr>
          <w:color w:val="auto"/>
          <w:sz w:val="22"/>
          <w:lang w:eastAsia="en-US"/>
        </w:rPr>
        <w:t>ust.</w:t>
      </w:r>
      <w:r w:rsidRPr="00533E0E">
        <w:rPr>
          <w:color w:val="auto"/>
          <w:spacing w:val="-1"/>
          <w:sz w:val="22"/>
          <w:lang w:eastAsia="en-US"/>
        </w:rPr>
        <w:t xml:space="preserve"> </w:t>
      </w:r>
      <w:r w:rsidRPr="00533E0E">
        <w:rPr>
          <w:color w:val="auto"/>
          <w:sz w:val="22"/>
          <w:lang w:eastAsia="en-US"/>
        </w:rPr>
        <w:t>1.</w:t>
      </w:r>
    </w:p>
    <w:p w14:paraId="67941026" w14:textId="77777777" w:rsidR="008B1E1C" w:rsidRDefault="008B1E1C">
      <w:pPr>
        <w:widowControl w:val="0"/>
        <w:numPr>
          <w:ilvl w:val="0"/>
          <w:numId w:val="13"/>
        </w:numPr>
        <w:tabs>
          <w:tab w:val="left" w:pos="405"/>
        </w:tabs>
        <w:autoSpaceDE w:val="0"/>
        <w:autoSpaceDN w:val="0"/>
        <w:spacing w:after="0" w:line="276" w:lineRule="auto"/>
        <w:ind w:left="426" w:right="114" w:hanging="426"/>
        <w:rPr>
          <w:color w:val="auto"/>
          <w:sz w:val="22"/>
          <w:lang w:eastAsia="en-US"/>
        </w:rPr>
      </w:pPr>
      <w:r w:rsidRPr="00533E0E">
        <w:rPr>
          <w:color w:val="auto"/>
          <w:sz w:val="22"/>
          <w:lang w:eastAsia="en-US"/>
        </w:rPr>
        <w:t>Zamawiający zastrzega</w:t>
      </w:r>
      <w:r w:rsidRPr="007A40A5">
        <w:rPr>
          <w:color w:val="auto"/>
          <w:sz w:val="22"/>
          <w:lang w:eastAsia="en-US"/>
        </w:rPr>
        <w:t xml:space="preserve"> sobie prawo dochodzenia odszkodowania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uzupełniającego,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lastRenderedPageBreak/>
        <w:t>przewyższającego</w:t>
      </w:r>
      <w:r w:rsidRPr="007A40A5">
        <w:rPr>
          <w:color w:val="auto"/>
          <w:spacing w:val="-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wysokość zastrzeżonych kar umownych.</w:t>
      </w:r>
    </w:p>
    <w:p w14:paraId="74B7BBF5" w14:textId="77777777" w:rsidR="00BF2D16" w:rsidRPr="00BF2D16" w:rsidRDefault="00BF2D16" w:rsidP="00BF2D16">
      <w:pPr>
        <w:widowControl w:val="0"/>
        <w:numPr>
          <w:ilvl w:val="0"/>
          <w:numId w:val="13"/>
        </w:numPr>
        <w:tabs>
          <w:tab w:val="left" w:pos="405"/>
        </w:tabs>
        <w:autoSpaceDE w:val="0"/>
        <w:autoSpaceDN w:val="0"/>
        <w:spacing w:after="0" w:line="276" w:lineRule="auto"/>
        <w:ind w:right="114"/>
        <w:rPr>
          <w:color w:val="auto"/>
          <w:sz w:val="22"/>
          <w:lang w:eastAsia="en-US"/>
        </w:rPr>
      </w:pPr>
      <w:r w:rsidRPr="00BF2D16">
        <w:rPr>
          <w:color w:val="auto"/>
          <w:sz w:val="22"/>
          <w:lang w:eastAsia="en-US"/>
        </w:rPr>
        <w:t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</w:t>
      </w:r>
    </w:p>
    <w:p w14:paraId="47B29293" w14:textId="565F3766" w:rsidR="00BF2D16" w:rsidRPr="00BF2D16" w:rsidRDefault="00BF2D16" w:rsidP="00BF2D16">
      <w:pPr>
        <w:widowControl w:val="0"/>
        <w:numPr>
          <w:ilvl w:val="0"/>
          <w:numId w:val="13"/>
        </w:numPr>
        <w:tabs>
          <w:tab w:val="left" w:pos="405"/>
        </w:tabs>
        <w:autoSpaceDE w:val="0"/>
        <w:autoSpaceDN w:val="0"/>
        <w:spacing w:after="0" w:line="276" w:lineRule="auto"/>
        <w:ind w:right="114"/>
        <w:rPr>
          <w:color w:val="auto"/>
          <w:sz w:val="22"/>
          <w:lang w:eastAsia="en-US"/>
        </w:rPr>
      </w:pPr>
      <w:r w:rsidRPr="00BF2D16">
        <w:rPr>
          <w:color w:val="auto"/>
          <w:sz w:val="22"/>
          <w:lang w:eastAsia="en-US"/>
        </w:rPr>
        <w:t xml:space="preserve">W przypadku odstąpienia od umowy opisanego w ust. </w:t>
      </w:r>
      <w:r>
        <w:rPr>
          <w:color w:val="auto"/>
          <w:sz w:val="22"/>
          <w:lang w:eastAsia="en-US"/>
        </w:rPr>
        <w:t>7</w:t>
      </w:r>
      <w:r w:rsidRPr="00BF2D16">
        <w:rPr>
          <w:color w:val="auto"/>
          <w:sz w:val="22"/>
          <w:lang w:eastAsia="en-US"/>
        </w:rPr>
        <w:t xml:space="preserve"> Wykonawcy przysługuje wynagrodzenie za wykonaną potwierdzoną przez Zamawiającego część umowy.</w:t>
      </w:r>
    </w:p>
    <w:p w14:paraId="28ADF2E3" w14:textId="77777777" w:rsidR="00BF2D16" w:rsidRPr="00BF2D16" w:rsidRDefault="00BF2D16" w:rsidP="00BF2D16">
      <w:pPr>
        <w:widowControl w:val="0"/>
        <w:numPr>
          <w:ilvl w:val="0"/>
          <w:numId w:val="13"/>
        </w:numPr>
        <w:tabs>
          <w:tab w:val="left" w:pos="405"/>
        </w:tabs>
        <w:autoSpaceDE w:val="0"/>
        <w:autoSpaceDN w:val="0"/>
        <w:spacing w:after="0" w:line="276" w:lineRule="auto"/>
        <w:ind w:right="114"/>
        <w:rPr>
          <w:color w:val="auto"/>
          <w:sz w:val="22"/>
          <w:lang w:eastAsia="en-US"/>
        </w:rPr>
      </w:pPr>
      <w:r w:rsidRPr="00BF2D16">
        <w:rPr>
          <w:color w:val="auto"/>
          <w:sz w:val="22"/>
          <w:lang w:eastAsia="en-US"/>
        </w:rPr>
        <w:t>Odstąpienie od Umowy przez którąkolwiek ze Stron będzie dokonane w formie pisemnej pod rygorem nieważności.</w:t>
      </w:r>
    </w:p>
    <w:p w14:paraId="74F2C75B" w14:textId="77777777" w:rsidR="00BF2D16" w:rsidRPr="00BF2D16" w:rsidRDefault="00BF2D16" w:rsidP="00BF2D16">
      <w:pPr>
        <w:pStyle w:val="Akapitzlist"/>
        <w:numPr>
          <w:ilvl w:val="0"/>
          <w:numId w:val="13"/>
        </w:numPr>
        <w:jc w:val="both"/>
        <w:rPr>
          <w:rFonts w:ascii="Cambria" w:eastAsia="Cambria" w:hAnsi="Cambria" w:cs="Cambria"/>
          <w:sz w:val="22"/>
          <w:szCs w:val="22"/>
        </w:rPr>
      </w:pPr>
      <w:r w:rsidRPr="00BF2D16">
        <w:rPr>
          <w:rFonts w:ascii="Cambria" w:eastAsia="Cambria" w:hAnsi="Cambria" w:cs="Cambria"/>
          <w:sz w:val="22"/>
          <w:szCs w:val="22"/>
        </w:rPr>
        <w:t>Zamawiający jest uprawniony do odstąpienia od umowy w ciągu 30 dni od daty dowiedzenia się o przyczynie uzasadniającej skorzystanie z tego prawa.</w:t>
      </w:r>
    </w:p>
    <w:p w14:paraId="57993BBF" w14:textId="4C879873" w:rsidR="00BF2D16" w:rsidRPr="00BF2D16" w:rsidRDefault="00BF2D16" w:rsidP="00BF2D16">
      <w:pPr>
        <w:pStyle w:val="Akapitzlist"/>
        <w:numPr>
          <w:ilvl w:val="0"/>
          <w:numId w:val="13"/>
        </w:numPr>
        <w:jc w:val="both"/>
        <w:rPr>
          <w:rFonts w:ascii="Cambria" w:eastAsia="Cambria" w:hAnsi="Cambria" w:cs="Cambria"/>
          <w:sz w:val="22"/>
          <w:szCs w:val="22"/>
        </w:rPr>
      </w:pPr>
      <w:r w:rsidRPr="00BF2D16">
        <w:rPr>
          <w:rFonts w:ascii="Cambria" w:eastAsia="Cambria" w:hAnsi="Cambria" w:cs="Cambria"/>
          <w:sz w:val="22"/>
          <w:szCs w:val="22"/>
        </w:rPr>
        <w:t>Wykonawcy przysługuje prawo do odstąpienia od umowy w przypadku rażącego naruszenia przez Zamawiającego postanowień umowy, w szczególności braku wypłaty wynagrodzenia lub co najmniej dwukrotnej zwłoki w jego wypłacie przekraczającej każdorazowo 14 dni.</w:t>
      </w:r>
    </w:p>
    <w:p w14:paraId="5A407964" w14:textId="31D84D10" w:rsidR="00482164" w:rsidRPr="007A40A5" w:rsidRDefault="00482164" w:rsidP="00862CC8">
      <w:pPr>
        <w:pStyle w:val="p2"/>
        <w:spacing w:line="276" w:lineRule="auto"/>
        <w:jc w:val="center"/>
        <w:rPr>
          <w:rStyle w:val="s1"/>
          <w:rFonts w:ascii="Cambria" w:hAnsi="Cambria"/>
          <w:b/>
          <w:sz w:val="22"/>
          <w:szCs w:val="22"/>
        </w:rPr>
      </w:pPr>
    </w:p>
    <w:p w14:paraId="29D950A9" w14:textId="62DCC2F3" w:rsidR="00862CC8" w:rsidRPr="007A40A5" w:rsidRDefault="00862CC8" w:rsidP="00862CC8">
      <w:pPr>
        <w:pStyle w:val="p2"/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7A40A5">
        <w:rPr>
          <w:rStyle w:val="s1"/>
          <w:rFonts w:ascii="Cambria" w:hAnsi="Cambria"/>
          <w:b/>
          <w:sz w:val="22"/>
          <w:szCs w:val="22"/>
        </w:rPr>
        <w:t xml:space="preserve">§ </w:t>
      </w:r>
      <w:r w:rsidR="004A044C" w:rsidRPr="007A40A5">
        <w:rPr>
          <w:rFonts w:ascii="Cambria" w:hAnsi="Cambria"/>
          <w:b/>
          <w:sz w:val="22"/>
          <w:szCs w:val="22"/>
        </w:rPr>
        <w:t>9</w:t>
      </w:r>
    </w:p>
    <w:p w14:paraId="10F82556" w14:textId="77777777" w:rsidR="00862CC8" w:rsidRPr="007A40A5" w:rsidRDefault="00862CC8" w:rsidP="00862CC8">
      <w:pPr>
        <w:pStyle w:val="p2"/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7A40A5">
        <w:rPr>
          <w:rFonts w:ascii="Cambria" w:hAnsi="Cambria"/>
          <w:b/>
          <w:sz w:val="22"/>
          <w:szCs w:val="22"/>
        </w:rPr>
        <w:t>Zmiany postanowień umowy</w:t>
      </w:r>
    </w:p>
    <w:p w14:paraId="512F2BB3" w14:textId="77777777" w:rsidR="000759AF" w:rsidRPr="007A40A5" w:rsidRDefault="000759AF">
      <w:pPr>
        <w:pStyle w:val="Akapitzlist"/>
        <w:widowControl w:val="0"/>
        <w:numPr>
          <w:ilvl w:val="0"/>
          <w:numId w:val="14"/>
        </w:numPr>
        <w:tabs>
          <w:tab w:val="left" w:pos="400"/>
        </w:tabs>
        <w:autoSpaceDE w:val="0"/>
        <w:autoSpaceDN w:val="0"/>
        <w:spacing w:line="276" w:lineRule="auto"/>
        <w:ind w:right="115"/>
        <w:contextualSpacing w:val="0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>Zamawiający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przewiduje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możliwość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zmiany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postanowień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umowy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w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stosunku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do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treści</w:t>
      </w:r>
      <w:r w:rsidRPr="007A40A5">
        <w:rPr>
          <w:rFonts w:ascii="Cambria" w:hAnsi="Cambria"/>
          <w:spacing w:val="-2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oferty</w:t>
      </w:r>
      <w:r w:rsidRPr="007A40A5">
        <w:rPr>
          <w:rFonts w:ascii="Cambria" w:hAnsi="Cambria"/>
          <w:spacing w:val="-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w</w:t>
      </w:r>
      <w:r w:rsidRPr="007A40A5">
        <w:rPr>
          <w:rFonts w:ascii="Cambria" w:hAnsi="Cambria"/>
          <w:spacing w:val="-2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przypadkach, gdy:</w:t>
      </w:r>
    </w:p>
    <w:p w14:paraId="19AC63D9" w14:textId="77777777" w:rsidR="000759AF" w:rsidRPr="007A40A5" w:rsidRDefault="000759AF">
      <w:pPr>
        <w:pStyle w:val="Akapitzlist"/>
        <w:widowControl w:val="0"/>
        <w:numPr>
          <w:ilvl w:val="1"/>
          <w:numId w:val="14"/>
        </w:numPr>
        <w:autoSpaceDE w:val="0"/>
        <w:autoSpaceDN w:val="0"/>
        <w:spacing w:before="1" w:line="276" w:lineRule="auto"/>
        <w:ind w:left="1134" w:right="114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>konieczność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wprowadzenia</w:t>
      </w:r>
      <w:r w:rsidRPr="007A40A5">
        <w:rPr>
          <w:rFonts w:ascii="Cambria" w:hAnsi="Cambria"/>
          <w:spacing w:val="52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zmian</w:t>
      </w:r>
      <w:r w:rsidRPr="007A40A5">
        <w:rPr>
          <w:rFonts w:ascii="Cambria" w:hAnsi="Cambria"/>
          <w:spacing w:val="53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będzie</w:t>
      </w:r>
      <w:r w:rsidRPr="007A40A5">
        <w:rPr>
          <w:rFonts w:ascii="Cambria" w:hAnsi="Cambria"/>
          <w:spacing w:val="53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następstwem</w:t>
      </w:r>
      <w:r w:rsidRPr="007A40A5">
        <w:rPr>
          <w:rFonts w:ascii="Cambria" w:hAnsi="Cambria"/>
          <w:spacing w:val="53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zmian</w:t>
      </w:r>
      <w:r w:rsidRPr="007A40A5">
        <w:rPr>
          <w:rFonts w:ascii="Cambria" w:hAnsi="Cambria"/>
          <w:spacing w:val="53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wprowadzonych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w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umowach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pomiędzy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Zamawiającym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a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inną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niż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Wykonawca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stroną,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w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tym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instytucjami nadzorującymi wdrażanie projektu, w ramach którego realizowane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jest</w:t>
      </w:r>
      <w:r w:rsidRPr="007A40A5">
        <w:rPr>
          <w:rFonts w:ascii="Cambria" w:hAnsi="Cambria"/>
          <w:spacing w:val="-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zamówienie,</w:t>
      </w:r>
    </w:p>
    <w:p w14:paraId="057F2BF1" w14:textId="77777777" w:rsidR="000759AF" w:rsidRPr="007A40A5" w:rsidRDefault="000759AF">
      <w:pPr>
        <w:pStyle w:val="Akapitzlist"/>
        <w:widowControl w:val="0"/>
        <w:numPr>
          <w:ilvl w:val="1"/>
          <w:numId w:val="14"/>
        </w:numPr>
        <w:autoSpaceDE w:val="0"/>
        <w:autoSpaceDN w:val="0"/>
        <w:spacing w:line="276" w:lineRule="auto"/>
        <w:ind w:left="1134" w:right="118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>konieczność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wprowadzenia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zmian</w:t>
      </w:r>
      <w:r w:rsidRPr="007A40A5">
        <w:rPr>
          <w:rFonts w:ascii="Cambria" w:hAnsi="Cambria"/>
          <w:spacing w:val="52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będzie</w:t>
      </w:r>
      <w:r w:rsidRPr="007A40A5">
        <w:rPr>
          <w:rFonts w:ascii="Cambria" w:hAnsi="Cambria"/>
          <w:spacing w:val="53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następstwem</w:t>
      </w:r>
      <w:r w:rsidRPr="007A40A5">
        <w:rPr>
          <w:rFonts w:ascii="Cambria" w:hAnsi="Cambria"/>
          <w:spacing w:val="53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zmian</w:t>
      </w:r>
      <w:r w:rsidRPr="007A40A5">
        <w:rPr>
          <w:rFonts w:ascii="Cambria" w:hAnsi="Cambria"/>
          <w:spacing w:val="53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wprowadzonych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w</w:t>
      </w:r>
      <w:r w:rsidRPr="007A40A5">
        <w:rPr>
          <w:rFonts w:ascii="Cambria" w:hAnsi="Cambria"/>
          <w:spacing w:val="-3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umowach</w:t>
      </w:r>
      <w:r w:rsidRPr="007A40A5">
        <w:rPr>
          <w:rFonts w:ascii="Cambria" w:hAnsi="Cambria"/>
          <w:spacing w:val="-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pomiędzy</w:t>
      </w:r>
      <w:r w:rsidRPr="007A40A5">
        <w:rPr>
          <w:rFonts w:ascii="Cambria" w:hAnsi="Cambria"/>
          <w:spacing w:val="-2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instytucjami</w:t>
      </w:r>
      <w:r w:rsidRPr="007A40A5">
        <w:rPr>
          <w:rFonts w:ascii="Cambria" w:hAnsi="Cambria"/>
          <w:spacing w:val="50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nadzorującymi</w:t>
      </w:r>
      <w:r w:rsidRPr="007A40A5">
        <w:rPr>
          <w:rFonts w:ascii="Cambria" w:hAnsi="Cambria"/>
          <w:spacing w:val="-2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wdrażanie</w:t>
      </w:r>
      <w:r w:rsidRPr="007A40A5">
        <w:rPr>
          <w:rFonts w:ascii="Cambria" w:hAnsi="Cambria"/>
          <w:spacing w:val="-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projektu,</w:t>
      </w:r>
    </w:p>
    <w:p w14:paraId="7AC56130" w14:textId="77777777" w:rsidR="000759AF" w:rsidRDefault="000759AF">
      <w:pPr>
        <w:pStyle w:val="Akapitzlist"/>
        <w:widowControl w:val="0"/>
        <w:numPr>
          <w:ilvl w:val="1"/>
          <w:numId w:val="14"/>
        </w:numPr>
        <w:autoSpaceDE w:val="0"/>
        <w:autoSpaceDN w:val="0"/>
        <w:spacing w:line="276" w:lineRule="auto"/>
        <w:ind w:left="1134" w:right="12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>konieczność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wprowadzenia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zmian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będzie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następstwem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zmian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wytycznych</w:t>
      </w:r>
      <w:r w:rsidRPr="007A40A5">
        <w:rPr>
          <w:rFonts w:ascii="Cambria" w:hAnsi="Cambria"/>
          <w:spacing w:val="1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dotyczących</w:t>
      </w:r>
      <w:r w:rsidRPr="007A40A5">
        <w:rPr>
          <w:rFonts w:ascii="Cambria" w:hAnsi="Cambria"/>
          <w:spacing w:val="-2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>projektu.</w:t>
      </w:r>
    </w:p>
    <w:p w14:paraId="0012BD83" w14:textId="597B854D" w:rsidR="000759AF" w:rsidRPr="00F66279" w:rsidRDefault="00E13407">
      <w:pPr>
        <w:pStyle w:val="Akapitzlist"/>
        <w:widowControl w:val="0"/>
        <w:numPr>
          <w:ilvl w:val="0"/>
          <w:numId w:val="14"/>
        </w:numPr>
        <w:autoSpaceDE w:val="0"/>
        <w:autoSpaceDN w:val="0"/>
        <w:spacing w:line="276" w:lineRule="auto"/>
        <w:ind w:right="121"/>
        <w:rPr>
          <w:rFonts w:ascii="Cambria" w:eastAsia="Cambria" w:hAnsi="Cambria" w:cs="Cambria"/>
          <w:color w:val="000000"/>
          <w:sz w:val="22"/>
          <w:szCs w:val="22"/>
          <w:lang w:eastAsia="pl-PL"/>
        </w:rPr>
      </w:pPr>
      <w:r>
        <w:t>Dopuszczalne są również zmiany umowy bez przeprowadzenia nowego postępowania o udzielenie zamówienia, których łączna wartość jest mniejsza 10% wartości pierwotnej umowy, a zmiany te nie powodują zmiany ogólnego charakteru umowy.</w:t>
      </w:r>
    </w:p>
    <w:p w14:paraId="4A08B0D3" w14:textId="538B3664" w:rsidR="000759AF" w:rsidRPr="007A40A5" w:rsidRDefault="000759AF">
      <w:pPr>
        <w:pStyle w:val="Akapitzlist"/>
        <w:widowControl w:val="0"/>
        <w:numPr>
          <w:ilvl w:val="0"/>
          <w:numId w:val="14"/>
        </w:numPr>
        <w:autoSpaceDE w:val="0"/>
        <w:autoSpaceDN w:val="0"/>
        <w:spacing w:before="11" w:line="276" w:lineRule="auto"/>
        <w:ind w:right="117"/>
        <w:contextualSpacing w:val="0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>W przypadku, gdy suma faktur VAT wystawionych w okresie</w:t>
      </w:r>
      <w:r w:rsidR="00A15E29">
        <w:rPr>
          <w:rFonts w:ascii="Cambria" w:hAnsi="Cambria"/>
          <w:sz w:val="22"/>
          <w:szCs w:val="22"/>
        </w:rPr>
        <w:t xml:space="preserve"> </w:t>
      </w:r>
      <w:r w:rsidRPr="007A40A5">
        <w:rPr>
          <w:rFonts w:ascii="Cambria" w:hAnsi="Cambria"/>
          <w:sz w:val="22"/>
          <w:szCs w:val="22"/>
        </w:rPr>
        <w:t xml:space="preserve">obowiązywania umowy nie osiągnie maksymalnego wynagrodzenia za wykonanie niniejszej umowy, umowa wygaśnie z upływem okresu na jaki została zawarta, a Wykonawcy nie będą przysługiwały z tego tytułu żadne roszczenia względem Zamawiającego. </w:t>
      </w:r>
    </w:p>
    <w:p w14:paraId="5469A2DB" w14:textId="77777777" w:rsidR="00A776C6" w:rsidRPr="007A40A5" w:rsidRDefault="00A776C6">
      <w:pPr>
        <w:pStyle w:val="Akapitzlist"/>
        <w:numPr>
          <w:ilvl w:val="0"/>
          <w:numId w:val="14"/>
        </w:numPr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 xml:space="preserve">W razie wątpliwości przyjmuje się, że </w:t>
      </w:r>
      <w:r w:rsidRPr="007A40A5">
        <w:rPr>
          <w:rFonts w:ascii="Cambria" w:hAnsi="Cambria"/>
          <w:sz w:val="22"/>
          <w:szCs w:val="22"/>
          <w:u w:val="single"/>
        </w:rPr>
        <w:t>nie stanowią</w:t>
      </w:r>
      <w:r w:rsidRPr="007A40A5">
        <w:rPr>
          <w:rFonts w:ascii="Cambria" w:hAnsi="Cambria"/>
          <w:sz w:val="22"/>
          <w:szCs w:val="22"/>
        </w:rPr>
        <w:t xml:space="preserve"> zmiany Umowy następujące zmiany:</w:t>
      </w:r>
    </w:p>
    <w:p w14:paraId="19AFE1E3" w14:textId="77777777" w:rsidR="00016FB8" w:rsidRPr="007A40A5" w:rsidRDefault="00A776C6">
      <w:pPr>
        <w:pStyle w:val="Akapitzlist"/>
        <w:numPr>
          <w:ilvl w:val="0"/>
          <w:numId w:val="15"/>
        </w:numPr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>danych związanych z obsługą administracyjno-organizacyjną Umowy,</w:t>
      </w:r>
    </w:p>
    <w:p w14:paraId="53BE014B" w14:textId="77777777" w:rsidR="00016FB8" w:rsidRPr="007A40A5" w:rsidRDefault="00A776C6">
      <w:pPr>
        <w:pStyle w:val="Akapitzlist"/>
        <w:numPr>
          <w:ilvl w:val="0"/>
          <w:numId w:val="15"/>
        </w:numPr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>danych teleadresowych,</w:t>
      </w:r>
    </w:p>
    <w:p w14:paraId="1F79C7C5" w14:textId="51DE2F00" w:rsidR="00A776C6" w:rsidRPr="007A40A5" w:rsidRDefault="00A776C6">
      <w:pPr>
        <w:pStyle w:val="Akapitzlist"/>
        <w:numPr>
          <w:ilvl w:val="0"/>
          <w:numId w:val="15"/>
        </w:numPr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>danych rejestrowych, ale tylko w momencie gdy nie wpływa to na podmiotowość prawną i możliwość prawną bycia stroną niniejszej Umowy,</w:t>
      </w:r>
    </w:p>
    <w:p w14:paraId="1DF1846B" w14:textId="5159BAD9" w:rsidR="00A776C6" w:rsidRPr="007A40A5" w:rsidRDefault="00E231D6">
      <w:pPr>
        <w:pStyle w:val="Akapitzlist"/>
        <w:numPr>
          <w:ilvl w:val="0"/>
          <w:numId w:val="14"/>
        </w:num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I</w:t>
      </w:r>
      <w:r w:rsidR="00A776C6" w:rsidRPr="007A40A5">
        <w:rPr>
          <w:rFonts w:ascii="Cambria" w:hAnsi="Cambria"/>
          <w:sz w:val="22"/>
          <w:szCs w:val="22"/>
        </w:rPr>
        <w:t>nne sytuacje, których nie można było przewidzieć w chwili zawarcia Umowy i mających charakter zmian nieistotnych tj. nieodnoszących się do kwestii, które podlegały ocenie podczas wyboru Wykonawcy i takich, które gdyby były znane w momencie wszczęcia procedury mającej na celu wybór Wykonawcy, nie miałyby wpływu na udział większej ilości podmiotów zainteresowanych procedurą.</w:t>
      </w:r>
    </w:p>
    <w:p w14:paraId="3F073592" w14:textId="1EFC26A1" w:rsidR="00E231D6" w:rsidRDefault="00E231D6" w:rsidP="00F66279">
      <w:pPr>
        <w:ind w:left="0" w:firstLine="0"/>
        <w:rPr>
          <w:sz w:val="22"/>
        </w:rPr>
      </w:pPr>
    </w:p>
    <w:p w14:paraId="247DF8FB" w14:textId="77777777" w:rsidR="007A4A5D" w:rsidRDefault="007A4A5D" w:rsidP="00F66279">
      <w:pPr>
        <w:ind w:left="0" w:firstLine="0"/>
        <w:rPr>
          <w:sz w:val="22"/>
        </w:rPr>
      </w:pPr>
    </w:p>
    <w:p w14:paraId="6D39C988" w14:textId="77777777" w:rsidR="001278B7" w:rsidRPr="00F66279" w:rsidRDefault="001278B7" w:rsidP="00F66279">
      <w:pPr>
        <w:ind w:left="0" w:firstLine="0"/>
        <w:rPr>
          <w:sz w:val="22"/>
        </w:rPr>
      </w:pPr>
    </w:p>
    <w:p w14:paraId="08005B35" w14:textId="377C07C5" w:rsidR="004A044C" w:rsidRPr="00E231D6" w:rsidRDefault="004A044C" w:rsidP="00E231D6">
      <w:pPr>
        <w:widowControl w:val="0"/>
        <w:autoSpaceDE w:val="0"/>
        <w:autoSpaceDN w:val="0"/>
        <w:spacing w:after="0" w:line="276" w:lineRule="auto"/>
        <w:ind w:left="4391" w:firstLine="0"/>
        <w:outlineLvl w:val="0"/>
        <w:rPr>
          <w:b/>
          <w:bCs/>
          <w:color w:val="auto"/>
          <w:sz w:val="22"/>
          <w:lang w:eastAsia="en-US"/>
        </w:rPr>
      </w:pPr>
      <w:r w:rsidRPr="007A40A5">
        <w:rPr>
          <w:b/>
          <w:bCs/>
          <w:color w:val="auto"/>
          <w:sz w:val="22"/>
          <w:lang w:eastAsia="en-US"/>
        </w:rPr>
        <w:t>§</w:t>
      </w:r>
      <w:r w:rsidRPr="007A40A5">
        <w:rPr>
          <w:b/>
          <w:bCs/>
          <w:color w:val="auto"/>
          <w:spacing w:val="-2"/>
          <w:sz w:val="22"/>
          <w:lang w:eastAsia="en-US"/>
        </w:rPr>
        <w:t xml:space="preserve"> </w:t>
      </w:r>
      <w:r w:rsidRPr="007A40A5">
        <w:rPr>
          <w:b/>
          <w:bCs/>
          <w:color w:val="auto"/>
          <w:sz w:val="22"/>
          <w:lang w:eastAsia="en-US"/>
        </w:rPr>
        <w:t>10</w:t>
      </w:r>
    </w:p>
    <w:p w14:paraId="4690DFDC" w14:textId="77777777" w:rsidR="004A044C" w:rsidRPr="007A40A5" w:rsidRDefault="004A044C">
      <w:pPr>
        <w:widowControl w:val="0"/>
        <w:numPr>
          <w:ilvl w:val="0"/>
          <w:numId w:val="16"/>
        </w:numPr>
        <w:tabs>
          <w:tab w:val="left" w:pos="400"/>
        </w:tabs>
        <w:autoSpaceDE w:val="0"/>
        <w:autoSpaceDN w:val="0"/>
        <w:spacing w:after="0" w:line="276" w:lineRule="auto"/>
        <w:ind w:right="113" w:hanging="399"/>
        <w:rPr>
          <w:color w:val="auto"/>
          <w:sz w:val="22"/>
          <w:lang w:eastAsia="en-US"/>
        </w:rPr>
      </w:pPr>
      <w:r w:rsidRPr="007A40A5">
        <w:rPr>
          <w:color w:val="auto"/>
          <w:sz w:val="22"/>
          <w:lang w:eastAsia="en-US"/>
        </w:rPr>
        <w:t>W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przypadku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powstania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sporu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związanego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realizacją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niniejszej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umowy,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Strona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zgłaszająca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roszczenie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lub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reklamację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zobowiązana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jest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wyczerpać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drogę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postępowania reklamacyjnego, zgłaszając swoje żądania lub zastrzeżenia</w:t>
      </w:r>
      <w:r w:rsidRPr="007A40A5">
        <w:rPr>
          <w:color w:val="auto"/>
          <w:spacing w:val="5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na piśmie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do</w:t>
      </w:r>
      <w:r w:rsidRPr="007A40A5">
        <w:rPr>
          <w:color w:val="auto"/>
          <w:spacing w:val="-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drugiej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Strony.</w:t>
      </w:r>
    </w:p>
    <w:p w14:paraId="3EE8DD4E" w14:textId="77777777" w:rsidR="004A044C" w:rsidRPr="007A40A5" w:rsidRDefault="004A044C">
      <w:pPr>
        <w:widowControl w:val="0"/>
        <w:numPr>
          <w:ilvl w:val="0"/>
          <w:numId w:val="16"/>
        </w:numPr>
        <w:tabs>
          <w:tab w:val="left" w:pos="400"/>
        </w:tabs>
        <w:autoSpaceDE w:val="0"/>
        <w:autoSpaceDN w:val="0"/>
        <w:spacing w:before="1" w:after="0" w:line="276" w:lineRule="auto"/>
        <w:ind w:right="118" w:hanging="399"/>
        <w:rPr>
          <w:color w:val="auto"/>
          <w:sz w:val="22"/>
          <w:lang w:eastAsia="en-US"/>
        </w:rPr>
      </w:pPr>
      <w:r w:rsidRPr="007A40A5">
        <w:rPr>
          <w:color w:val="auto"/>
          <w:sz w:val="22"/>
          <w:lang w:eastAsia="en-US"/>
        </w:rPr>
        <w:t>Strona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zobowiązana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jest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do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pisemnego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ustosunkowania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się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do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zgłaszanych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przez</w:t>
      </w:r>
      <w:r w:rsidRPr="007A40A5">
        <w:rPr>
          <w:color w:val="auto"/>
          <w:spacing w:val="-50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drugą Stronę roszczeń lub żądań, o których mowa w zdaniu powyżej, w terminie 14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dni</w:t>
      </w:r>
      <w:r w:rsidRPr="007A40A5">
        <w:rPr>
          <w:color w:val="auto"/>
          <w:spacing w:val="-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od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chwili ich</w:t>
      </w:r>
      <w:r w:rsidRPr="007A40A5">
        <w:rPr>
          <w:color w:val="auto"/>
          <w:spacing w:val="-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zgłoszenia.</w:t>
      </w:r>
    </w:p>
    <w:p w14:paraId="067EBFC6" w14:textId="77777777" w:rsidR="004A044C" w:rsidRPr="007A40A5" w:rsidRDefault="004A044C">
      <w:pPr>
        <w:widowControl w:val="0"/>
        <w:numPr>
          <w:ilvl w:val="0"/>
          <w:numId w:val="16"/>
        </w:numPr>
        <w:tabs>
          <w:tab w:val="left" w:pos="400"/>
        </w:tabs>
        <w:autoSpaceDE w:val="0"/>
        <w:autoSpaceDN w:val="0"/>
        <w:spacing w:after="0" w:line="276" w:lineRule="auto"/>
        <w:ind w:right="114" w:hanging="399"/>
        <w:rPr>
          <w:color w:val="auto"/>
          <w:sz w:val="22"/>
          <w:lang w:eastAsia="en-US"/>
        </w:rPr>
      </w:pPr>
      <w:r w:rsidRPr="007A40A5">
        <w:rPr>
          <w:color w:val="auto"/>
          <w:sz w:val="22"/>
          <w:lang w:eastAsia="en-US"/>
        </w:rPr>
        <w:t>Powstały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spór,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którego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Strony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nie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będą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stanie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rozstrzygnąć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polubownie</w:t>
      </w:r>
      <w:r w:rsidRPr="007A40A5">
        <w:rPr>
          <w:color w:val="auto"/>
          <w:spacing w:val="5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będą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mogły</w:t>
      </w:r>
      <w:r w:rsidRPr="007A40A5">
        <w:rPr>
          <w:color w:val="auto"/>
          <w:spacing w:val="-5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przekazać</w:t>
      </w:r>
      <w:r w:rsidRPr="007A40A5">
        <w:rPr>
          <w:color w:val="auto"/>
          <w:spacing w:val="-4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do</w:t>
      </w:r>
      <w:r w:rsidRPr="007A40A5">
        <w:rPr>
          <w:color w:val="auto"/>
          <w:spacing w:val="-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rozstrzygnięcia</w:t>
      </w:r>
      <w:r w:rsidRPr="007A40A5">
        <w:rPr>
          <w:color w:val="auto"/>
          <w:spacing w:val="-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Sądowi</w:t>
      </w:r>
      <w:r w:rsidRPr="007A40A5">
        <w:rPr>
          <w:color w:val="auto"/>
          <w:spacing w:val="-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właściwemu</w:t>
      </w:r>
      <w:r w:rsidRPr="007A40A5">
        <w:rPr>
          <w:color w:val="auto"/>
          <w:spacing w:val="-5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dla</w:t>
      </w:r>
      <w:r w:rsidRPr="007A40A5">
        <w:rPr>
          <w:color w:val="auto"/>
          <w:spacing w:val="-4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siedziby</w:t>
      </w:r>
      <w:r w:rsidRPr="007A40A5">
        <w:rPr>
          <w:color w:val="auto"/>
          <w:spacing w:val="-7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Zamawiającego.</w:t>
      </w:r>
    </w:p>
    <w:p w14:paraId="1BAA0B9E" w14:textId="77777777" w:rsidR="004A044C" w:rsidRPr="007A40A5" w:rsidRDefault="004A044C">
      <w:pPr>
        <w:widowControl w:val="0"/>
        <w:numPr>
          <w:ilvl w:val="0"/>
          <w:numId w:val="16"/>
        </w:numPr>
        <w:tabs>
          <w:tab w:val="left" w:pos="400"/>
        </w:tabs>
        <w:autoSpaceDE w:val="0"/>
        <w:autoSpaceDN w:val="0"/>
        <w:spacing w:after="0" w:line="276" w:lineRule="auto"/>
        <w:ind w:right="113" w:hanging="399"/>
        <w:rPr>
          <w:color w:val="auto"/>
          <w:sz w:val="22"/>
          <w:lang w:eastAsia="en-US"/>
        </w:rPr>
      </w:pPr>
      <w:r w:rsidRPr="007A40A5">
        <w:rPr>
          <w:color w:val="auto"/>
          <w:sz w:val="22"/>
          <w:lang w:eastAsia="en-US"/>
        </w:rPr>
        <w:t>W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przypadku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powstania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sporu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związanego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realizacją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niniejszej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umowy,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Strona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zgłaszająca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roszczenie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lub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reklamację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zobowiązana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jest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wyczerpać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drogę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postępowania reklamacyjnego, zgłaszając swoje żądania lub zastrzeżenia</w:t>
      </w:r>
      <w:r w:rsidRPr="007A40A5">
        <w:rPr>
          <w:color w:val="auto"/>
          <w:spacing w:val="5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na piśmie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do</w:t>
      </w:r>
      <w:r w:rsidRPr="007A40A5">
        <w:rPr>
          <w:color w:val="auto"/>
          <w:spacing w:val="-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drugiej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Strony.</w:t>
      </w:r>
    </w:p>
    <w:p w14:paraId="658C5FCC" w14:textId="77777777" w:rsidR="004A044C" w:rsidRPr="007A40A5" w:rsidRDefault="004A044C">
      <w:pPr>
        <w:widowControl w:val="0"/>
        <w:numPr>
          <w:ilvl w:val="0"/>
          <w:numId w:val="16"/>
        </w:numPr>
        <w:tabs>
          <w:tab w:val="left" w:pos="400"/>
        </w:tabs>
        <w:autoSpaceDE w:val="0"/>
        <w:autoSpaceDN w:val="0"/>
        <w:spacing w:before="1" w:after="0" w:line="276" w:lineRule="auto"/>
        <w:ind w:right="118" w:hanging="399"/>
        <w:rPr>
          <w:color w:val="auto"/>
          <w:sz w:val="22"/>
          <w:lang w:eastAsia="en-US"/>
        </w:rPr>
      </w:pPr>
      <w:r w:rsidRPr="007A40A5">
        <w:rPr>
          <w:color w:val="auto"/>
          <w:sz w:val="22"/>
          <w:lang w:eastAsia="en-US"/>
        </w:rPr>
        <w:t>Strona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zobowiązana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jest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do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pisemnego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ustosunkowania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się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do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zgłaszanych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przez</w:t>
      </w:r>
      <w:r w:rsidRPr="007A40A5">
        <w:rPr>
          <w:color w:val="auto"/>
          <w:spacing w:val="-50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drugą Stronę roszczeń lub żądań, o których mowa w zdaniu powyżej, w terminie 14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dni</w:t>
      </w:r>
      <w:r w:rsidRPr="007A40A5">
        <w:rPr>
          <w:color w:val="auto"/>
          <w:spacing w:val="-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od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chwili ich</w:t>
      </w:r>
      <w:r w:rsidRPr="007A40A5">
        <w:rPr>
          <w:color w:val="auto"/>
          <w:spacing w:val="-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zgłoszenia.</w:t>
      </w:r>
    </w:p>
    <w:p w14:paraId="5544062D" w14:textId="77777777" w:rsidR="004A044C" w:rsidRPr="007A40A5" w:rsidRDefault="004A044C">
      <w:pPr>
        <w:widowControl w:val="0"/>
        <w:numPr>
          <w:ilvl w:val="0"/>
          <w:numId w:val="16"/>
        </w:numPr>
        <w:tabs>
          <w:tab w:val="left" w:pos="400"/>
        </w:tabs>
        <w:autoSpaceDE w:val="0"/>
        <w:autoSpaceDN w:val="0"/>
        <w:spacing w:after="0" w:line="276" w:lineRule="auto"/>
        <w:ind w:right="114" w:hanging="399"/>
        <w:rPr>
          <w:color w:val="auto"/>
          <w:sz w:val="22"/>
          <w:lang w:eastAsia="en-US"/>
        </w:rPr>
      </w:pPr>
      <w:r w:rsidRPr="007A40A5">
        <w:rPr>
          <w:color w:val="auto"/>
          <w:sz w:val="22"/>
          <w:lang w:eastAsia="en-US"/>
        </w:rPr>
        <w:t>Powstały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spór,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którego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Strony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nie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będą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stanie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rozstrzygnąć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polubownie</w:t>
      </w:r>
      <w:r w:rsidRPr="007A40A5">
        <w:rPr>
          <w:color w:val="auto"/>
          <w:spacing w:val="52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będą</w:t>
      </w:r>
      <w:r w:rsidRPr="007A40A5">
        <w:rPr>
          <w:color w:val="auto"/>
          <w:spacing w:val="1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mogły</w:t>
      </w:r>
      <w:r w:rsidRPr="007A40A5">
        <w:rPr>
          <w:color w:val="auto"/>
          <w:spacing w:val="-5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przekazać</w:t>
      </w:r>
      <w:r w:rsidRPr="007A40A5">
        <w:rPr>
          <w:color w:val="auto"/>
          <w:spacing w:val="-4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do</w:t>
      </w:r>
      <w:r w:rsidRPr="007A40A5">
        <w:rPr>
          <w:color w:val="auto"/>
          <w:spacing w:val="-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rozstrzygnięcia</w:t>
      </w:r>
      <w:r w:rsidRPr="007A40A5">
        <w:rPr>
          <w:color w:val="auto"/>
          <w:spacing w:val="-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Sądowi</w:t>
      </w:r>
      <w:r w:rsidRPr="007A40A5">
        <w:rPr>
          <w:color w:val="auto"/>
          <w:spacing w:val="-3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właściwemu</w:t>
      </w:r>
      <w:r w:rsidRPr="007A40A5">
        <w:rPr>
          <w:color w:val="auto"/>
          <w:spacing w:val="-5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dla</w:t>
      </w:r>
      <w:r w:rsidRPr="007A40A5">
        <w:rPr>
          <w:color w:val="auto"/>
          <w:spacing w:val="-4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siedziby</w:t>
      </w:r>
      <w:r w:rsidRPr="007A40A5">
        <w:rPr>
          <w:color w:val="auto"/>
          <w:spacing w:val="-7"/>
          <w:sz w:val="22"/>
          <w:lang w:eastAsia="en-US"/>
        </w:rPr>
        <w:t xml:space="preserve"> </w:t>
      </w:r>
      <w:r w:rsidRPr="007A40A5">
        <w:rPr>
          <w:color w:val="auto"/>
          <w:sz w:val="22"/>
          <w:lang w:eastAsia="en-US"/>
        </w:rPr>
        <w:t>Zamawiającego.</w:t>
      </w:r>
    </w:p>
    <w:p w14:paraId="2DADC9DC" w14:textId="77777777" w:rsidR="004A044C" w:rsidRPr="007A40A5" w:rsidRDefault="004A044C" w:rsidP="004A044C">
      <w:pPr>
        <w:widowControl w:val="0"/>
        <w:autoSpaceDE w:val="0"/>
        <w:autoSpaceDN w:val="0"/>
        <w:spacing w:before="10" w:after="0" w:line="276" w:lineRule="auto"/>
        <w:ind w:left="0" w:firstLine="0"/>
        <w:rPr>
          <w:color w:val="auto"/>
          <w:sz w:val="22"/>
          <w:lang w:eastAsia="en-US"/>
        </w:rPr>
      </w:pPr>
    </w:p>
    <w:p w14:paraId="7F25CAC5" w14:textId="6CB9365D" w:rsidR="004A044C" w:rsidRPr="007A40A5" w:rsidRDefault="004A044C" w:rsidP="004A044C">
      <w:pPr>
        <w:widowControl w:val="0"/>
        <w:autoSpaceDE w:val="0"/>
        <w:autoSpaceDN w:val="0"/>
        <w:spacing w:after="0" w:line="276" w:lineRule="auto"/>
        <w:ind w:left="4391" w:firstLine="0"/>
        <w:outlineLvl w:val="0"/>
        <w:rPr>
          <w:b/>
          <w:bCs/>
          <w:color w:val="auto"/>
          <w:sz w:val="22"/>
          <w:lang w:eastAsia="en-US"/>
        </w:rPr>
      </w:pPr>
      <w:r w:rsidRPr="007A40A5">
        <w:rPr>
          <w:b/>
          <w:bCs/>
          <w:color w:val="auto"/>
          <w:sz w:val="22"/>
          <w:lang w:eastAsia="en-US"/>
        </w:rPr>
        <w:t>§</w:t>
      </w:r>
      <w:r w:rsidRPr="007A40A5">
        <w:rPr>
          <w:b/>
          <w:bCs/>
          <w:color w:val="auto"/>
          <w:spacing w:val="-2"/>
          <w:sz w:val="22"/>
          <w:lang w:eastAsia="en-US"/>
        </w:rPr>
        <w:t xml:space="preserve"> </w:t>
      </w:r>
      <w:r w:rsidRPr="007A40A5">
        <w:rPr>
          <w:b/>
          <w:bCs/>
          <w:color w:val="auto"/>
          <w:sz w:val="22"/>
          <w:lang w:eastAsia="en-US"/>
        </w:rPr>
        <w:t>11</w:t>
      </w:r>
    </w:p>
    <w:p w14:paraId="7E56DE1A" w14:textId="77777777" w:rsidR="007A4A5D" w:rsidRPr="003868D1" w:rsidRDefault="007A4A5D" w:rsidP="007A4A5D">
      <w:pPr>
        <w:widowControl w:val="0"/>
        <w:numPr>
          <w:ilvl w:val="0"/>
          <w:numId w:val="17"/>
        </w:numPr>
        <w:autoSpaceDE w:val="0"/>
        <w:autoSpaceDN w:val="0"/>
        <w:spacing w:after="0" w:line="276" w:lineRule="auto"/>
        <w:ind w:hanging="284"/>
        <w:rPr>
          <w:color w:val="auto"/>
          <w:sz w:val="22"/>
          <w:lang w:eastAsia="en-US"/>
        </w:rPr>
      </w:pPr>
      <w:r w:rsidRPr="003868D1">
        <w:rPr>
          <w:color w:val="auto"/>
          <w:sz w:val="22"/>
          <w:lang w:eastAsia="en-US"/>
        </w:rPr>
        <w:t xml:space="preserve">Wykonawca jest zobowiązany do przechowywania dokumentacji związanej z realizowanym przedmiotem niniejszej umowy w terminach określonych w art. 82 rozporządzenia ogólnego (rozporządzenie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 z 30.06.2021, str. 159 z </w:t>
      </w:r>
      <w:proofErr w:type="spellStart"/>
      <w:r w:rsidRPr="003868D1">
        <w:rPr>
          <w:color w:val="auto"/>
          <w:sz w:val="22"/>
          <w:lang w:eastAsia="en-US"/>
        </w:rPr>
        <w:t>późn</w:t>
      </w:r>
      <w:proofErr w:type="spellEnd"/>
      <w:r w:rsidRPr="003868D1">
        <w:rPr>
          <w:color w:val="auto"/>
          <w:sz w:val="22"/>
          <w:lang w:eastAsia="en-US"/>
        </w:rPr>
        <w:t xml:space="preserve">. zm. oraz Dz. Urz. UE L 261 z 22.07.2021, str. 58)), w sposób zapewniający dostępność, poufność i bezpieczeństwo oraz do informowania Zamawiającego o miejscu przechowywania dokumentów związanych z realizowanym przedmiotem niniejszej umowy. W przypadku konieczności przedłużenia terminu, o którym mowa w ust. 1, Zamawiający powiadomi o tym pisemnie Wykonawcę przed upływem terminu określonego w ust. 1.  </w:t>
      </w:r>
    </w:p>
    <w:p w14:paraId="65938A26" w14:textId="77777777" w:rsidR="007A4A5D" w:rsidRPr="003868D1" w:rsidRDefault="007A4A5D" w:rsidP="007A4A5D">
      <w:pPr>
        <w:widowControl w:val="0"/>
        <w:numPr>
          <w:ilvl w:val="0"/>
          <w:numId w:val="17"/>
        </w:numPr>
        <w:autoSpaceDE w:val="0"/>
        <w:autoSpaceDN w:val="0"/>
        <w:spacing w:after="0" w:line="276" w:lineRule="auto"/>
        <w:ind w:hanging="427"/>
        <w:rPr>
          <w:color w:val="auto"/>
          <w:sz w:val="22"/>
          <w:lang w:eastAsia="en-US"/>
        </w:rPr>
      </w:pPr>
      <w:r w:rsidRPr="003868D1">
        <w:rPr>
          <w:color w:val="auto"/>
          <w:sz w:val="22"/>
          <w:lang w:eastAsia="en-US"/>
        </w:rPr>
        <w:t xml:space="preserve">Obowiązek, o którym mowa w ust. 1 i 2 dotyczy całej korespondencji związanej z realizacją przedmiotu umowy, protokołów odbioru, dokumentacji z procesu inwestycyjnego. </w:t>
      </w:r>
    </w:p>
    <w:p w14:paraId="6827B3A3" w14:textId="77777777" w:rsidR="007A4A5D" w:rsidRPr="003868D1" w:rsidRDefault="007A4A5D" w:rsidP="007A4A5D">
      <w:pPr>
        <w:widowControl w:val="0"/>
        <w:numPr>
          <w:ilvl w:val="0"/>
          <w:numId w:val="17"/>
        </w:numPr>
        <w:autoSpaceDE w:val="0"/>
        <w:autoSpaceDN w:val="0"/>
        <w:spacing w:after="0" w:line="276" w:lineRule="auto"/>
        <w:ind w:hanging="427"/>
        <w:rPr>
          <w:color w:val="auto"/>
          <w:sz w:val="22"/>
          <w:lang w:eastAsia="en-US"/>
        </w:rPr>
      </w:pPr>
      <w:r w:rsidRPr="003868D1">
        <w:rPr>
          <w:color w:val="auto"/>
          <w:sz w:val="22"/>
          <w:lang w:eastAsia="en-US"/>
        </w:rPr>
        <w:t xml:space="preserve">Dokumentacja, o której mowa powyżej przechowywana jest w formie oryginałów albo kopii poświadczonych za zgodność z oryginałem przechowywanych na powszechnie uznawanych nośnikach danych. </w:t>
      </w:r>
    </w:p>
    <w:p w14:paraId="56235A44" w14:textId="77777777" w:rsidR="007A4A5D" w:rsidRPr="003868D1" w:rsidRDefault="007A4A5D" w:rsidP="007A4A5D">
      <w:pPr>
        <w:widowControl w:val="0"/>
        <w:numPr>
          <w:ilvl w:val="0"/>
          <w:numId w:val="17"/>
        </w:numPr>
        <w:autoSpaceDE w:val="0"/>
        <w:autoSpaceDN w:val="0"/>
        <w:spacing w:after="0" w:line="276" w:lineRule="auto"/>
        <w:ind w:hanging="427"/>
        <w:rPr>
          <w:color w:val="auto"/>
          <w:sz w:val="22"/>
          <w:lang w:eastAsia="en-US"/>
        </w:rPr>
      </w:pPr>
      <w:r w:rsidRPr="003868D1">
        <w:rPr>
          <w:color w:val="auto"/>
          <w:sz w:val="22"/>
          <w:lang w:eastAsia="en-US"/>
        </w:rPr>
        <w:t xml:space="preserve">W przypadku zmiany miejsca przechowywania dokumentów oraz w przypadku zawieszenia lub zaprzestania przez wykonawcę działalności przed ternem, o którym mowa w ust. 1 lub 2, wykonawca zobowiązuje się pisemnie poinformować Zamawiającego o miejscu przechowania dokumentów związanych z realizowanym przedmiotem zamówienia w terminem miesiąca przed zmianą tego miejsca.  </w:t>
      </w:r>
    </w:p>
    <w:p w14:paraId="3EB5FBFF" w14:textId="77777777" w:rsidR="00862CC8" w:rsidRPr="003868D1" w:rsidRDefault="00862CC8" w:rsidP="00862CC8">
      <w:pPr>
        <w:pStyle w:val="p2"/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66913163" w14:textId="33B32D41" w:rsidR="00862CC8" w:rsidRPr="003868D1" w:rsidRDefault="00862CC8" w:rsidP="00862CC8">
      <w:pPr>
        <w:pStyle w:val="p2"/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3868D1">
        <w:rPr>
          <w:rFonts w:ascii="Cambria" w:hAnsi="Cambria"/>
          <w:b/>
          <w:sz w:val="22"/>
          <w:szCs w:val="22"/>
        </w:rPr>
        <w:t>§ 1</w:t>
      </w:r>
      <w:r w:rsidR="00F26DB1" w:rsidRPr="003868D1">
        <w:rPr>
          <w:rFonts w:ascii="Cambria" w:hAnsi="Cambria"/>
          <w:b/>
          <w:sz w:val="22"/>
          <w:szCs w:val="22"/>
        </w:rPr>
        <w:t>2</w:t>
      </w:r>
    </w:p>
    <w:p w14:paraId="50C1D129" w14:textId="77777777" w:rsidR="00256EAB" w:rsidRPr="003868D1" w:rsidRDefault="00256EAB" w:rsidP="00862CC8">
      <w:pPr>
        <w:spacing w:after="0"/>
        <w:jc w:val="center"/>
        <w:rPr>
          <w:b/>
          <w:color w:val="auto"/>
          <w:sz w:val="22"/>
        </w:rPr>
      </w:pPr>
      <w:r w:rsidRPr="003868D1">
        <w:rPr>
          <w:b/>
          <w:color w:val="auto"/>
          <w:sz w:val="22"/>
        </w:rPr>
        <w:t xml:space="preserve">Ochrona danych osobowych </w:t>
      </w:r>
    </w:p>
    <w:p w14:paraId="3681F327" w14:textId="77777777" w:rsidR="00256EAB" w:rsidRPr="003868D1" w:rsidRDefault="00256EAB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3868D1">
        <w:rPr>
          <w:rFonts w:ascii="Cambria" w:hAnsi="Cambria"/>
          <w:sz w:val="22"/>
          <w:szCs w:val="22"/>
        </w:rPr>
        <w:t>Jeżeli w trakcie realizacji umowy dojdzie do przekazania wykonawcy danych osobowych niezbędnych do realizacji zamówienia, zamawiający będzie ich administratorem w rozumieniu art. 4 pkt 7 Rozporządzenia PE i Rady (UE) 2016/679 z dnia 27 kwietnia 2016 r. (zwane dalej „Rozporządzeniem”), a Wykonawca – podmiotem przetwarzającym te dane w rozumieniu pkt 8 tego przepisu.</w:t>
      </w:r>
    </w:p>
    <w:p w14:paraId="3259F02B" w14:textId="77777777" w:rsidR="00256EAB" w:rsidRPr="003868D1" w:rsidRDefault="00256EAB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3868D1">
        <w:rPr>
          <w:rFonts w:ascii="Cambria" w:hAnsi="Cambria"/>
          <w:sz w:val="22"/>
          <w:szCs w:val="22"/>
        </w:rPr>
        <w:t>Zamawiający powierza Wykonawcy, w trybie art. 28 Rozporządzenia dane osobowe do przetwarzania, wyłącznie w celu wykonania przedmiotu niniejszej umowy.</w:t>
      </w:r>
    </w:p>
    <w:p w14:paraId="3F5F62A9" w14:textId="77777777" w:rsidR="00256EAB" w:rsidRPr="003868D1" w:rsidRDefault="00256EAB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3868D1">
        <w:rPr>
          <w:rFonts w:ascii="Cambria" w:hAnsi="Cambria"/>
          <w:sz w:val="22"/>
          <w:szCs w:val="22"/>
        </w:rPr>
        <w:t>Wykonawca zobowiązuje się:</w:t>
      </w:r>
    </w:p>
    <w:p w14:paraId="4958BA58" w14:textId="77777777" w:rsidR="00256EAB" w:rsidRPr="007A40A5" w:rsidRDefault="00256EAB">
      <w:pPr>
        <w:pStyle w:val="Akapitzlist"/>
        <w:numPr>
          <w:ilvl w:val="1"/>
          <w:numId w:val="8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3868D1">
        <w:rPr>
          <w:rFonts w:ascii="Cambria" w:hAnsi="Cambria"/>
          <w:sz w:val="22"/>
          <w:szCs w:val="22"/>
        </w:rPr>
        <w:t>przetwarzać powierzone mu dane osobowe zgodnie z niniejszą umową, Rozporządzeniem oraz z innymi przepisami prawa powszechnie obowiązującego, które chronią prawa osób, których dane do</w:t>
      </w:r>
      <w:r w:rsidRPr="007A40A5">
        <w:rPr>
          <w:rFonts w:ascii="Cambria" w:hAnsi="Cambria"/>
          <w:sz w:val="22"/>
          <w:szCs w:val="22"/>
        </w:rPr>
        <w:t>tyczą,</w:t>
      </w:r>
    </w:p>
    <w:p w14:paraId="6BF1B0B6" w14:textId="77777777" w:rsidR="00256EAB" w:rsidRPr="007A40A5" w:rsidRDefault="00256EAB">
      <w:pPr>
        <w:pStyle w:val="Akapitzlist"/>
        <w:numPr>
          <w:ilvl w:val="1"/>
          <w:numId w:val="8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>do zabezpieczenia przetwarzanych danych, poprzez stosowanie odpowiednich środków technicznych i organizacyjnych zapewniających adekwatny stopień bezpieczeństwa odpowiadający ryzyku związanym z przetwarzaniem danych osobowych, o których mowa w art. 32 Rozporządzenia,</w:t>
      </w:r>
    </w:p>
    <w:p w14:paraId="321521CA" w14:textId="77777777" w:rsidR="00256EAB" w:rsidRPr="007A40A5" w:rsidRDefault="00256EAB">
      <w:pPr>
        <w:pStyle w:val="Akapitzlist"/>
        <w:numPr>
          <w:ilvl w:val="1"/>
          <w:numId w:val="8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>dołożyć należytej staranności przy przetwarzaniu powierzonych danych osobowych,</w:t>
      </w:r>
    </w:p>
    <w:p w14:paraId="6FBE1CF8" w14:textId="77777777" w:rsidR="00256EAB" w:rsidRPr="007A40A5" w:rsidRDefault="00256EAB">
      <w:pPr>
        <w:pStyle w:val="Akapitzlist"/>
        <w:numPr>
          <w:ilvl w:val="1"/>
          <w:numId w:val="8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>do nadania upoważnień do przetwarzania danych osobowych wszystkim osobom, które będą przetwarzały powierzone dane w celu realizacji niniejszej umowy,</w:t>
      </w:r>
    </w:p>
    <w:p w14:paraId="6B6A4715" w14:textId="77777777" w:rsidR="00256EAB" w:rsidRPr="007A40A5" w:rsidRDefault="00256EAB">
      <w:pPr>
        <w:pStyle w:val="Akapitzlist"/>
        <w:numPr>
          <w:ilvl w:val="1"/>
          <w:numId w:val="8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>zapewnić zachowanie w tajemnicy, (o której mowa w art. 28 ust 3 pkt b Rozporządzenia) przetwarzanych danych przez osoby, które upoważnia do przetwarzania danych osobowych w celu realizacji niniejszej umowy, zarówno w trakcie zatrudnienia ich w Podmiocie przetwarzającym, jak i po jego ustaniu.</w:t>
      </w:r>
    </w:p>
    <w:p w14:paraId="6735ED88" w14:textId="77777777" w:rsidR="00256EAB" w:rsidRPr="007A40A5" w:rsidRDefault="00256EAB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>Wykonawca po wykonaniu przedmiotu zamówienia, usuwa / zwraca Zamawiającemu wszelkie dane osobowe oraz usuwa wszelkie ich istniejące kopie, chyba że prawo Unii lub prawo państwa członkowskiego nakazują przechowywanie danych osobowych.</w:t>
      </w:r>
    </w:p>
    <w:p w14:paraId="1AE672D2" w14:textId="77777777" w:rsidR="00256EAB" w:rsidRPr="007A40A5" w:rsidRDefault="00256EAB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 xml:space="preserve">Wykonawca pomaga Zamawiającemu w niezbędnym zakresie wywiązywać się z obowiązku odpowiadania na żądania osoby, której dane dotyczą oraz wywiązywania się z obowiązków określonych w art. 32-36 Rozporządzenia. </w:t>
      </w:r>
    </w:p>
    <w:p w14:paraId="15CF91CC" w14:textId="77777777" w:rsidR="00256EAB" w:rsidRPr="007A40A5" w:rsidRDefault="00256EAB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>Wykonawca, po stwierdzeniu naruszenia ochrony danych osobowych bez zbędnej zwłoki zgłasza je administratorowi, nie później niż w ciągu 72 godzin od stwierdzenia naruszenia.</w:t>
      </w:r>
    </w:p>
    <w:p w14:paraId="5718F8BA" w14:textId="77777777" w:rsidR="00256EAB" w:rsidRPr="007A40A5" w:rsidRDefault="00256EAB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</w:p>
    <w:p w14:paraId="740AEB8E" w14:textId="77777777" w:rsidR="00256EAB" w:rsidRPr="007A40A5" w:rsidRDefault="00256EAB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>Zamawiający realizować będzie prawo kontroli w godzinach pracy Wykonawcy informując o kontroli minimum 3 dni przed planowanym jej przeprowadzeniem.</w:t>
      </w:r>
    </w:p>
    <w:p w14:paraId="61FBADAE" w14:textId="77777777" w:rsidR="00256EAB" w:rsidRPr="007A40A5" w:rsidRDefault="00256EAB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 xml:space="preserve">Wykonawca zobowiązuje się do usunięcia uchybień stwierdzonych podczas kontroli w terminie nie dłuższym niż 7 dni </w:t>
      </w:r>
    </w:p>
    <w:p w14:paraId="0F42D93C" w14:textId="77777777" w:rsidR="00256EAB" w:rsidRPr="007A40A5" w:rsidRDefault="00256EAB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>Wykonawca udostępnia Zamawiającemu wszelkie informacje niezbędne do wykazania spełnienia obowiązków określonych w art. 28 Rozporządzenia.</w:t>
      </w:r>
    </w:p>
    <w:p w14:paraId="1294914A" w14:textId="77777777" w:rsidR="00256EAB" w:rsidRPr="007A40A5" w:rsidRDefault="00256EAB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 xml:space="preserve">Wykonawca może powierzyć dane osobowe objęte niniejszą umową do dalszego przetwarzania podwykonawcom jedynie w celu wykonania umowy po uzyskaniu uprzedniej pisemnej zgody Zamawiającego.  </w:t>
      </w:r>
    </w:p>
    <w:p w14:paraId="68968A17" w14:textId="77777777" w:rsidR="00256EAB" w:rsidRPr="007A40A5" w:rsidRDefault="00256EAB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lastRenderedPageBreak/>
        <w:t xml:space="preserve">Podwykonawca, winien spełniać te same gwarancje i obowiązki jakie zostały nałożone na Wykonawcę. </w:t>
      </w:r>
    </w:p>
    <w:p w14:paraId="723C75C2" w14:textId="77777777" w:rsidR="00256EAB" w:rsidRPr="007A40A5" w:rsidRDefault="00256EAB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>Wykonawca ponosi pełną odpowiedzialność wobec Zamawiającego za działanie podwykonawcy w zakresie obowiązku ochrony danych.</w:t>
      </w:r>
    </w:p>
    <w:p w14:paraId="147E98C7" w14:textId="77777777" w:rsidR="00256EAB" w:rsidRPr="007A40A5" w:rsidRDefault="00256EAB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 xml:space="preserve">Wykonawca zobowiązuje się do niezwłocznego poinformowania Zamawiającego o jakimkolwiek postępowaniu, w szczególności administracyjnym lub sądowym, dotyczącym przetwarzania przez Wykonawcę danych osobowych określonych w umowie, o jakiejkolwiek decyzji administracyjnej lub orzeczeniu dotyczącym przetwarzania tych danych, skierowanych do Wykonawcy, a także o wszelkich planowanych, o ile są wiadome, lub realizowanych kontrolach i inspekcjach dotyczących przetwarzania danych osobowych, w szczególności prowadzonych przez inspektorów upoważnionych przez Generalnego Inspektora Ochrony Danych Osobowych. </w:t>
      </w:r>
    </w:p>
    <w:p w14:paraId="57B7C32A" w14:textId="77777777" w:rsidR="00256EAB" w:rsidRPr="007A40A5" w:rsidRDefault="00256EAB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>Wykonawca zobowiązuje się do zachowania w tajemnicy wszelkich informacji, danych, materiałów, dokumentów i danych osobowych otrzymanych od Zamawiającego oraz danych uzyskanych w jakikolwiek inny sposób, zamierzony czy przypadkowy w formie ustnej, pisemnej lub elektronicznej („dane poufne”).</w:t>
      </w:r>
    </w:p>
    <w:p w14:paraId="3FC6F6ED" w14:textId="77777777" w:rsidR="00256EAB" w:rsidRPr="007A40A5" w:rsidRDefault="00256EAB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>Podmiot przetwarzający oświadcza, że w związku ze zobowiązaniem do zachowania w tajemnicy danych poufnych nie będą one wykorzystywane, ujawniane ani udostępniane w innym celu niż wykonanie Umowy, chyba że konieczność ujawnienia posiadanych informacji wynika  z obowiązujących przepisów prawa lub Umowy.</w:t>
      </w:r>
    </w:p>
    <w:p w14:paraId="4EFBC5AD" w14:textId="77777777" w:rsidR="00256EAB" w:rsidRPr="007A40A5" w:rsidRDefault="00256EAB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>W sprawach nieuregulowanych niniejszym paragrafem, zastosowanie będą miały przepisy Kodeksu cywilnego oraz Rozporządzenia.</w:t>
      </w:r>
    </w:p>
    <w:p w14:paraId="025871AA" w14:textId="77777777" w:rsidR="00DC36BC" w:rsidRPr="007A40A5" w:rsidRDefault="00DC36BC" w:rsidP="00E231D6">
      <w:pPr>
        <w:spacing w:after="0"/>
        <w:ind w:left="0" w:firstLine="0"/>
        <w:rPr>
          <w:b/>
          <w:sz w:val="22"/>
        </w:rPr>
      </w:pPr>
    </w:p>
    <w:p w14:paraId="1B0D121A" w14:textId="3F1D49E4" w:rsidR="00F54806" w:rsidRPr="007A40A5" w:rsidRDefault="00902621" w:rsidP="00862CC8">
      <w:pPr>
        <w:spacing w:after="0"/>
        <w:jc w:val="center"/>
        <w:rPr>
          <w:b/>
          <w:sz w:val="22"/>
        </w:rPr>
      </w:pPr>
      <w:r w:rsidRPr="007A40A5">
        <w:rPr>
          <w:b/>
          <w:sz w:val="22"/>
        </w:rPr>
        <w:t>§1</w:t>
      </w:r>
      <w:r w:rsidR="00F26DB1" w:rsidRPr="007A40A5">
        <w:rPr>
          <w:b/>
          <w:sz w:val="22"/>
        </w:rPr>
        <w:t>3</w:t>
      </w:r>
    </w:p>
    <w:p w14:paraId="5F7C21A5" w14:textId="77777777" w:rsidR="00862CC8" w:rsidRPr="007A40A5" w:rsidRDefault="00862CC8" w:rsidP="00862CC8">
      <w:pPr>
        <w:spacing w:after="0"/>
        <w:jc w:val="center"/>
        <w:rPr>
          <w:b/>
          <w:sz w:val="22"/>
        </w:rPr>
      </w:pPr>
      <w:r w:rsidRPr="007A40A5">
        <w:rPr>
          <w:b/>
          <w:sz w:val="22"/>
        </w:rPr>
        <w:t>Postanowienia końcowe</w:t>
      </w:r>
    </w:p>
    <w:p w14:paraId="3823AB9B" w14:textId="2A518B6B" w:rsidR="00862CC8" w:rsidRPr="007A40A5" w:rsidRDefault="00862CC8">
      <w:pPr>
        <w:numPr>
          <w:ilvl w:val="0"/>
          <w:numId w:val="6"/>
        </w:numPr>
        <w:spacing w:after="0" w:line="276" w:lineRule="auto"/>
        <w:ind w:left="426" w:hanging="426"/>
        <w:rPr>
          <w:sz w:val="22"/>
        </w:rPr>
      </w:pPr>
      <w:r w:rsidRPr="007A40A5">
        <w:rPr>
          <w:sz w:val="22"/>
        </w:rPr>
        <w:t xml:space="preserve">Z zastrzeżeniem ust. 3 </w:t>
      </w:r>
      <w:r w:rsidR="00E231D6">
        <w:rPr>
          <w:sz w:val="22"/>
        </w:rPr>
        <w:t xml:space="preserve">poniżej </w:t>
      </w:r>
      <w:r w:rsidRPr="007A40A5">
        <w:rPr>
          <w:sz w:val="22"/>
        </w:rPr>
        <w:t>wszelkie zmiany i uzupełnienia niniejszej umowy wymagają formy pisemnej pod rygorem nieważności.</w:t>
      </w:r>
    </w:p>
    <w:p w14:paraId="4B7B2C07" w14:textId="77777777" w:rsidR="00862CC8" w:rsidRPr="007A40A5" w:rsidRDefault="00862CC8">
      <w:pPr>
        <w:numPr>
          <w:ilvl w:val="0"/>
          <w:numId w:val="6"/>
        </w:numPr>
        <w:spacing w:after="0" w:line="276" w:lineRule="auto"/>
        <w:ind w:left="426" w:hanging="426"/>
        <w:rPr>
          <w:sz w:val="22"/>
        </w:rPr>
      </w:pPr>
      <w:r w:rsidRPr="007A40A5">
        <w:rPr>
          <w:sz w:val="22"/>
        </w:rPr>
        <w:t>Osobami wyznaczonymi do koordynacji wykonania niniejszej umowy są:</w:t>
      </w:r>
    </w:p>
    <w:p w14:paraId="4F54F6C3" w14:textId="77777777" w:rsidR="00862CC8" w:rsidRPr="007A40A5" w:rsidRDefault="00862CC8">
      <w:pPr>
        <w:numPr>
          <w:ilvl w:val="1"/>
          <w:numId w:val="7"/>
        </w:numPr>
        <w:spacing w:after="0" w:line="276" w:lineRule="auto"/>
        <w:ind w:hanging="294"/>
        <w:rPr>
          <w:sz w:val="22"/>
        </w:rPr>
      </w:pPr>
      <w:r w:rsidRPr="007A40A5">
        <w:rPr>
          <w:sz w:val="22"/>
        </w:rPr>
        <w:t xml:space="preserve">ze strony Zamawiającego – </w:t>
      </w:r>
      <w:r w:rsidR="009D2BD0" w:rsidRPr="007A40A5">
        <w:rPr>
          <w:sz w:val="22"/>
        </w:rPr>
        <w:t>……………………………………………………………………….</w:t>
      </w:r>
    </w:p>
    <w:p w14:paraId="098B781A" w14:textId="77777777" w:rsidR="00862CC8" w:rsidRPr="007A40A5" w:rsidRDefault="00862CC8">
      <w:pPr>
        <w:numPr>
          <w:ilvl w:val="1"/>
          <w:numId w:val="7"/>
        </w:numPr>
        <w:spacing w:after="0" w:line="276" w:lineRule="auto"/>
        <w:ind w:hanging="294"/>
        <w:rPr>
          <w:sz w:val="22"/>
        </w:rPr>
      </w:pPr>
      <w:r w:rsidRPr="007A40A5">
        <w:rPr>
          <w:sz w:val="22"/>
        </w:rPr>
        <w:t>ze strony Wykonawcy – ………………………………, tel. ……… e-mail. …….</w:t>
      </w:r>
    </w:p>
    <w:p w14:paraId="468B2814" w14:textId="77777777" w:rsidR="00862CC8" w:rsidRPr="007A40A5" w:rsidRDefault="00862CC8">
      <w:pPr>
        <w:numPr>
          <w:ilvl w:val="0"/>
          <w:numId w:val="6"/>
        </w:numPr>
        <w:spacing w:after="0" w:line="276" w:lineRule="auto"/>
        <w:ind w:left="426" w:hanging="426"/>
        <w:rPr>
          <w:sz w:val="22"/>
        </w:rPr>
      </w:pPr>
      <w:r w:rsidRPr="007A40A5">
        <w:rPr>
          <w:sz w:val="22"/>
        </w:rPr>
        <w:t>Zmiana osób wskazanych w ust. 2 odbywać będzie się w formie pisemnego powiadomienia strony i nie stanowi zmiany umowy.</w:t>
      </w:r>
    </w:p>
    <w:p w14:paraId="638D6EAA" w14:textId="77777777" w:rsidR="00862CC8" w:rsidRPr="007A40A5" w:rsidRDefault="00862CC8">
      <w:pPr>
        <w:numPr>
          <w:ilvl w:val="0"/>
          <w:numId w:val="6"/>
        </w:numPr>
        <w:spacing w:after="0" w:line="276" w:lineRule="auto"/>
        <w:ind w:left="426" w:hanging="426"/>
        <w:rPr>
          <w:sz w:val="22"/>
        </w:rPr>
      </w:pPr>
      <w:r w:rsidRPr="007A40A5">
        <w:rPr>
          <w:sz w:val="22"/>
        </w:rPr>
        <w:t>Wszelka korespondencja pomiędzy Stronami, w tym oświadczenia, wysyłana będzie na adresy podane w ust. 2. W przypadku nadania korespondencji pocztą albo kurierem, za datę wniesienia jej do adresata, uznaje się datę nadania w placówce pocztowej albo u kuriera.</w:t>
      </w:r>
    </w:p>
    <w:p w14:paraId="43DB6313" w14:textId="77777777" w:rsidR="00862CC8" w:rsidRPr="007A40A5" w:rsidRDefault="00862CC8">
      <w:pPr>
        <w:numPr>
          <w:ilvl w:val="0"/>
          <w:numId w:val="6"/>
        </w:numPr>
        <w:spacing w:after="0" w:line="276" w:lineRule="auto"/>
        <w:ind w:left="426" w:hanging="426"/>
        <w:rPr>
          <w:sz w:val="22"/>
        </w:rPr>
      </w:pPr>
      <w:r w:rsidRPr="007A40A5">
        <w:rPr>
          <w:sz w:val="22"/>
        </w:rPr>
        <w:t>W trakcie realizacji przedmiotu umowy Wykonawca jest zobowiązany przestrzegać powszechnie obowiązujących przepisów prawa dotyczących p.poż. oraz bhp. Wykonawca ponosi odpowiedzialność wobec Zamawiającego i osób trzecich za szkody powstałe w trakcie realizacji przedmiotu umowy, a będące następstwem nieprzestrzegania ww. przepisów.</w:t>
      </w:r>
    </w:p>
    <w:p w14:paraId="52749848" w14:textId="77777777" w:rsidR="00862CC8" w:rsidRPr="007A40A5" w:rsidRDefault="00862CC8">
      <w:pPr>
        <w:numPr>
          <w:ilvl w:val="0"/>
          <w:numId w:val="6"/>
        </w:numPr>
        <w:spacing w:after="0" w:line="276" w:lineRule="auto"/>
        <w:ind w:left="426" w:hanging="426"/>
        <w:rPr>
          <w:sz w:val="22"/>
        </w:rPr>
      </w:pPr>
      <w:r w:rsidRPr="007A40A5">
        <w:rPr>
          <w:sz w:val="22"/>
        </w:rPr>
        <w:t>Wszelkie spory mogące wyniknąć z niniejszej umowy rozstrzygane będą przez sąd powszechny właściwy dla siedziby Zamawiającego.</w:t>
      </w:r>
    </w:p>
    <w:p w14:paraId="5E02EDD4" w14:textId="6E70D164" w:rsidR="00862CC8" w:rsidRPr="007A40A5" w:rsidRDefault="00862CC8">
      <w:pPr>
        <w:numPr>
          <w:ilvl w:val="0"/>
          <w:numId w:val="6"/>
        </w:numPr>
        <w:spacing w:after="0" w:line="276" w:lineRule="auto"/>
        <w:ind w:left="426" w:hanging="426"/>
        <w:rPr>
          <w:sz w:val="22"/>
        </w:rPr>
      </w:pPr>
      <w:r w:rsidRPr="007A40A5">
        <w:rPr>
          <w:sz w:val="22"/>
        </w:rPr>
        <w:t>W sprawach nie uregulowanych niniejszą umową mają zastosowanie przepisy ustawy z dnia 23 kwietnia 1964 r. – kodeks cywilny</w:t>
      </w:r>
      <w:r w:rsidR="00DC36BC" w:rsidRPr="007A40A5">
        <w:rPr>
          <w:sz w:val="22"/>
        </w:rPr>
        <w:t>.</w:t>
      </w:r>
    </w:p>
    <w:p w14:paraId="316AB888" w14:textId="77777777" w:rsidR="00862CC8" w:rsidRPr="007A40A5" w:rsidRDefault="00862CC8">
      <w:pPr>
        <w:numPr>
          <w:ilvl w:val="0"/>
          <w:numId w:val="6"/>
        </w:numPr>
        <w:spacing w:after="0" w:line="276" w:lineRule="auto"/>
        <w:ind w:left="426" w:hanging="426"/>
        <w:rPr>
          <w:sz w:val="22"/>
        </w:rPr>
      </w:pPr>
      <w:r w:rsidRPr="007A40A5">
        <w:rPr>
          <w:sz w:val="22"/>
        </w:rPr>
        <w:t>Umowa została sporządzona w 2 jednobrzmiących egzemplarzach, 1 dla Zamawiającego, 1 dla Wykonawcy.</w:t>
      </w:r>
    </w:p>
    <w:p w14:paraId="6635FD11" w14:textId="77777777" w:rsidR="00862CC8" w:rsidRPr="007A40A5" w:rsidRDefault="00862CC8">
      <w:pPr>
        <w:numPr>
          <w:ilvl w:val="0"/>
          <w:numId w:val="6"/>
        </w:numPr>
        <w:spacing w:after="0" w:line="276" w:lineRule="auto"/>
        <w:ind w:left="426" w:hanging="426"/>
        <w:rPr>
          <w:sz w:val="22"/>
        </w:rPr>
      </w:pPr>
      <w:r w:rsidRPr="007A40A5">
        <w:rPr>
          <w:sz w:val="22"/>
        </w:rPr>
        <w:t>Integralną część niniejszej umowy stanowią załączniki:</w:t>
      </w:r>
    </w:p>
    <w:p w14:paraId="403A4FD7" w14:textId="62B4B796" w:rsidR="00862CC8" w:rsidRPr="007A40A5" w:rsidRDefault="00B30C99">
      <w:pPr>
        <w:pStyle w:val="Akapitzlist"/>
        <w:numPr>
          <w:ilvl w:val="1"/>
          <w:numId w:val="5"/>
        </w:numPr>
        <w:tabs>
          <w:tab w:val="left" w:pos="426"/>
        </w:tabs>
        <w:spacing w:line="276" w:lineRule="auto"/>
        <w:contextualSpacing w:val="0"/>
        <w:jc w:val="both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lastRenderedPageBreak/>
        <w:t xml:space="preserve">Opis przedmiotu zamówienia </w:t>
      </w:r>
      <w:r w:rsidR="00862CC8" w:rsidRPr="007A40A5">
        <w:rPr>
          <w:rFonts w:ascii="Cambria" w:hAnsi="Cambria"/>
          <w:sz w:val="22"/>
          <w:szCs w:val="22"/>
        </w:rPr>
        <w:t>– Zał. Nr 1.</w:t>
      </w:r>
    </w:p>
    <w:p w14:paraId="1815BCB5" w14:textId="77777777" w:rsidR="00862CC8" w:rsidRPr="007A40A5" w:rsidRDefault="00862CC8">
      <w:pPr>
        <w:pStyle w:val="Akapitzlist"/>
        <w:numPr>
          <w:ilvl w:val="1"/>
          <w:numId w:val="5"/>
        </w:numPr>
        <w:tabs>
          <w:tab w:val="left" w:pos="426"/>
        </w:tabs>
        <w:spacing w:line="276" w:lineRule="auto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 xml:space="preserve">Oferta Wykonawcy – Zał. Nr 2. </w:t>
      </w:r>
    </w:p>
    <w:p w14:paraId="14F517D1" w14:textId="5DAB897E" w:rsidR="0070386C" w:rsidRPr="007A40A5" w:rsidRDefault="00B30C99">
      <w:pPr>
        <w:pStyle w:val="Akapitzlist"/>
        <w:numPr>
          <w:ilvl w:val="1"/>
          <w:numId w:val="5"/>
        </w:numPr>
        <w:tabs>
          <w:tab w:val="left" w:pos="426"/>
        </w:tabs>
        <w:spacing w:line="276" w:lineRule="auto"/>
        <w:rPr>
          <w:rFonts w:ascii="Cambria" w:hAnsi="Cambria"/>
          <w:sz w:val="22"/>
          <w:szCs w:val="22"/>
        </w:rPr>
      </w:pPr>
      <w:r w:rsidRPr="007A40A5">
        <w:rPr>
          <w:rFonts w:ascii="Cambria" w:hAnsi="Cambria"/>
          <w:sz w:val="22"/>
          <w:szCs w:val="22"/>
        </w:rPr>
        <w:t xml:space="preserve">Zapytanie ofertowe </w:t>
      </w:r>
      <w:r w:rsidR="0070386C" w:rsidRPr="007A40A5">
        <w:rPr>
          <w:rFonts w:ascii="Cambria" w:hAnsi="Cambria"/>
          <w:sz w:val="22"/>
          <w:szCs w:val="22"/>
        </w:rPr>
        <w:t>– Zał. Nr 3.</w:t>
      </w:r>
    </w:p>
    <w:p w14:paraId="4D6743D2" w14:textId="77777777" w:rsidR="00CA6A8A" w:rsidRPr="007A40A5" w:rsidRDefault="00862CC8" w:rsidP="00862CC8">
      <w:pPr>
        <w:tabs>
          <w:tab w:val="left" w:pos="567"/>
        </w:tabs>
        <w:contextualSpacing/>
        <w:jc w:val="center"/>
        <w:rPr>
          <w:b/>
          <w:sz w:val="22"/>
        </w:rPr>
      </w:pPr>
      <w:r w:rsidRPr="007A40A5">
        <w:rPr>
          <w:b/>
          <w:sz w:val="22"/>
        </w:rPr>
        <w:t xml:space="preserve">                </w:t>
      </w:r>
    </w:p>
    <w:tbl>
      <w:tblPr>
        <w:tblW w:w="0" w:type="auto"/>
        <w:tblInd w:w="371" w:type="dxa"/>
        <w:tblLook w:val="04A0" w:firstRow="1" w:lastRow="0" w:firstColumn="1" w:lastColumn="0" w:noHBand="0" w:noVBand="1"/>
      </w:tblPr>
      <w:tblGrid>
        <w:gridCol w:w="4347"/>
        <w:gridCol w:w="4347"/>
      </w:tblGrid>
      <w:tr w:rsidR="009D2BD0" w:rsidRPr="007A40A5" w14:paraId="05C3B5B8" w14:textId="77777777" w:rsidTr="00CA6A8A">
        <w:tc>
          <w:tcPr>
            <w:tcW w:w="4347" w:type="dxa"/>
          </w:tcPr>
          <w:p w14:paraId="58B04156" w14:textId="5E4B23E6" w:rsidR="009D2BD0" w:rsidRPr="007A40A5" w:rsidRDefault="00862CC8" w:rsidP="0072615E">
            <w:pPr>
              <w:pStyle w:val="Standard"/>
              <w:spacing w:line="276" w:lineRule="auto"/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7A40A5">
              <w:rPr>
                <w:rFonts w:ascii="Cambria" w:hAnsi="Cambria"/>
                <w:b/>
                <w:sz w:val="22"/>
                <w:szCs w:val="22"/>
                <w:lang w:val="pl-PL"/>
              </w:rPr>
              <w:t xml:space="preserve">          </w:t>
            </w:r>
            <w:r w:rsidR="009D2BD0" w:rsidRPr="007A40A5">
              <w:rPr>
                <w:rFonts w:ascii="Cambria" w:hAnsi="Cambria" w:cs="Calibri"/>
                <w:sz w:val="22"/>
                <w:szCs w:val="22"/>
              </w:rPr>
              <w:t>……………………………..</w:t>
            </w:r>
          </w:p>
        </w:tc>
        <w:tc>
          <w:tcPr>
            <w:tcW w:w="4347" w:type="dxa"/>
          </w:tcPr>
          <w:p w14:paraId="7CC752E2" w14:textId="77777777" w:rsidR="009D2BD0" w:rsidRPr="007A40A5" w:rsidRDefault="009D2BD0" w:rsidP="0072615E">
            <w:pPr>
              <w:pStyle w:val="Standard"/>
              <w:spacing w:line="276" w:lineRule="auto"/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7A40A5">
              <w:rPr>
                <w:rFonts w:ascii="Cambria" w:hAnsi="Cambria" w:cs="Calibri"/>
                <w:sz w:val="22"/>
                <w:szCs w:val="22"/>
              </w:rPr>
              <w:t>……………………………..</w:t>
            </w:r>
          </w:p>
        </w:tc>
      </w:tr>
      <w:tr w:rsidR="009D2BD0" w:rsidRPr="007A40A5" w14:paraId="59AF5D33" w14:textId="77777777" w:rsidTr="00CA6A8A">
        <w:tc>
          <w:tcPr>
            <w:tcW w:w="4347" w:type="dxa"/>
          </w:tcPr>
          <w:p w14:paraId="401F1302" w14:textId="77777777" w:rsidR="009D2BD0" w:rsidRPr="007A40A5" w:rsidRDefault="009D2BD0" w:rsidP="0072615E">
            <w:pPr>
              <w:pStyle w:val="Standard"/>
              <w:spacing w:line="276" w:lineRule="auto"/>
              <w:jc w:val="center"/>
              <w:rPr>
                <w:rFonts w:ascii="Cambria" w:hAnsi="Cambria" w:cs="Calibri"/>
                <w:i/>
                <w:sz w:val="22"/>
                <w:szCs w:val="22"/>
              </w:rPr>
            </w:pPr>
            <w:r w:rsidRPr="007A40A5">
              <w:rPr>
                <w:rFonts w:ascii="Cambria" w:hAnsi="Cambria" w:cs="Calibri"/>
                <w:i/>
                <w:sz w:val="22"/>
                <w:szCs w:val="22"/>
              </w:rPr>
              <w:t>/ZAMAWIAJĄCY/</w:t>
            </w:r>
          </w:p>
        </w:tc>
        <w:tc>
          <w:tcPr>
            <w:tcW w:w="4347" w:type="dxa"/>
          </w:tcPr>
          <w:p w14:paraId="0329124A" w14:textId="77777777" w:rsidR="009D2BD0" w:rsidRPr="007A40A5" w:rsidRDefault="009D2BD0" w:rsidP="0072615E">
            <w:pPr>
              <w:pStyle w:val="Standard"/>
              <w:spacing w:line="276" w:lineRule="auto"/>
              <w:jc w:val="center"/>
              <w:rPr>
                <w:rFonts w:ascii="Cambria" w:hAnsi="Cambria" w:cs="Calibri"/>
                <w:i/>
                <w:sz w:val="22"/>
                <w:szCs w:val="22"/>
              </w:rPr>
            </w:pPr>
            <w:r w:rsidRPr="007A40A5">
              <w:rPr>
                <w:rFonts w:ascii="Cambria" w:hAnsi="Cambria" w:cs="Calibri"/>
                <w:i/>
                <w:sz w:val="22"/>
                <w:szCs w:val="22"/>
              </w:rPr>
              <w:t>/WYKONAWCA/</w:t>
            </w:r>
          </w:p>
        </w:tc>
      </w:tr>
    </w:tbl>
    <w:p w14:paraId="097D73C9" w14:textId="77777777" w:rsidR="00245A12" w:rsidRPr="007A40A5" w:rsidRDefault="00245A12" w:rsidP="00CA6A8A">
      <w:pPr>
        <w:spacing w:after="0" w:line="259" w:lineRule="auto"/>
        <w:ind w:left="0" w:right="640" w:firstLine="0"/>
        <w:rPr>
          <w:sz w:val="22"/>
        </w:rPr>
      </w:pPr>
    </w:p>
    <w:sectPr w:rsidR="00245A12" w:rsidRPr="007A40A5" w:rsidSect="00A11233">
      <w:headerReference w:type="default" r:id="rId8"/>
      <w:footerReference w:type="even" r:id="rId9"/>
      <w:footerReference w:type="default" r:id="rId10"/>
      <w:footerReference w:type="first" r:id="rId11"/>
      <w:pgSz w:w="11899" w:h="16841"/>
      <w:pgMar w:top="1440" w:right="1415" w:bottom="1440" w:left="1419" w:header="708" w:footer="47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51B96" w14:textId="77777777" w:rsidR="009D2F6D" w:rsidRDefault="009D2F6D">
      <w:pPr>
        <w:spacing w:after="0" w:line="240" w:lineRule="auto"/>
      </w:pPr>
      <w:r>
        <w:separator/>
      </w:r>
    </w:p>
  </w:endnote>
  <w:endnote w:type="continuationSeparator" w:id="0">
    <w:p w14:paraId="6592A6EA" w14:textId="77777777" w:rsidR="009D2F6D" w:rsidRDefault="009D2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06079" w14:textId="77777777" w:rsidR="00245A12" w:rsidRDefault="0038690C">
    <w:pPr>
      <w:spacing w:after="0" w:line="259" w:lineRule="auto"/>
      <w:ind w:left="0" w:right="2" w:firstLine="0"/>
      <w:jc w:val="center"/>
    </w:pPr>
    <w:r>
      <w:rPr>
        <w:rFonts w:ascii="Times New Roman" w:eastAsia="Times New Roman" w:hAnsi="Times New Roman" w:cs="Times New Roman"/>
        <w:sz w:val="20"/>
      </w:rPr>
      <w:t xml:space="preserve">Załącznik nr 5 do Zapytania ofertowego. </w:t>
    </w:r>
  </w:p>
  <w:p w14:paraId="2FA1F366" w14:textId="77777777" w:rsidR="00245A12" w:rsidRDefault="0038690C">
    <w:pPr>
      <w:spacing w:after="0" w:line="259" w:lineRule="auto"/>
      <w:ind w:left="0" w:right="-51" w:firstLine="0"/>
      <w:jc w:val="right"/>
    </w:pPr>
    <w:r>
      <w:rPr>
        <w:rFonts w:ascii="Times New Roman" w:eastAsia="Times New Roman" w:hAnsi="Times New Roman" w:cs="Times New Roman"/>
        <w:sz w:val="20"/>
      </w:rPr>
      <w:t xml:space="preserve"> </w:t>
    </w:r>
  </w:p>
  <w:p w14:paraId="73036A31" w14:textId="77777777" w:rsidR="00245A12" w:rsidRDefault="00C523E5">
    <w:pPr>
      <w:spacing w:after="0" w:line="259" w:lineRule="auto"/>
      <w:ind w:left="0" w:right="-2" w:firstLine="0"/>
      <w:jc w:val="right"/>
    </w:pPr>
    <w:r>
      <w:fldChar w:fldCharType="begin"/>
    </w:r>
    <w:r w:rsidR="0038690C">
      <w:instrText xml:space="preserve"> PAGE   \* MERGEFORMAT </w:instrText>
    </w:r>
    <w:r>
      <w:fldChar w:fldCharType="separate"/>
    </w:r>
    <w:r w:rsidR="0038690C">
      <w:rPr>
        <w:rFonts w:ascii="Times New Roman" w:eastAsia="Times New Roman" w:hAnsi="Times New Roman" w:cs="Times New Roman"/>
        <w:b/>
        <w:sz w:val="20"/>
      </w:rPr>
      <w:t>10</w:t>
    </w:r>
    <w:r>
      <w:rPr>
        <w:rFonts w:ascii="Times New Roman" w:eastAsia="Times New Roman" w:hAnsi="Times New Roman" w:cs="Times New Roman"/>
        <w:b/>
        <w:sz w:val="20"/>
      </w:rPr>
      <w:fldChar w:fldCharType="end"/>
    </w:r>
    <w:r w:rsidR="0038690C">
      <w:rPr>
        <w:rFonts w:ascii="Times New Roman" w:eastAsia="Times New Roman" w:hAnsi="Times New Roman" w:cs="Times New Roman"/>
        <w:sz w:val="20"/>
      </w:rPr>
      <w:t xml:space="preserve"> z </w:t>
    </w:r>
    <w:fldSimple w:instr=" NUMPAGES   \* MERGEFORMAT ">
      <w:r w:rsidR="0038690C">
        <w:rPr>
          <w:rFonts w:ascii="Times New Roman" w:eastAsia="Times New Roman" w:hAnsi="Times New Roman" w:cs="Times New Roman"/>
          <w:b/>
          <w:sz w:val="20"/>
        </w:rPr>
        <w:t>10</w:t>
      </w:r>
    </w:fldSimple>
    <w:r w:rsidR="0038690C">
      <w:rPr>
        <w:rFonts w:ascii="Times New Roman" w:eastAsia="Times New Roman" w:hAnsi="Times New Roman" w:cs="Times New Roman"/>
        <w:sz w:val="20"/>
      </w:rPr>
      <w:t xml:space="preserve"> </w:t>
    </w:r>
  </w:p>
  <w:p w14:paraId="650DC758" w14:textId="77777777" w:rsidR="00245A12" w:rsidRDefault="0038690C">
    <w:pPr>
      <w:spacing w:after="0" w:line="259" w:lineRule="auto"/>
      <w:ind w:left="0" w:right="-51" w:firstLine="0"/>
      <w:jc w:val="right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889220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3052F1D" w14:textId="48533AE0" w:rsidR="0049753E" w:rsidRDefault="0049753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760BA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760BA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0EF35A0" w14:textId="77777777" w:rsidR="00245A12" w:rsidRDefault="00245A12">
    <w:pPr>
      <w:spacing w:after="0" w:line="259" w:lineRule="auto"/>
      <w:ind w:left="0" w:right="-51" w:firstLine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0D60B" w14:textId="77777777" w:rsidR="00245A12" w:rsidRDefault="0038690C">
    <w:pPr>
      <w:spacing w:after="0" w:line="259" w:lineRule="auto"/>
      <w:ind w:left="0" w:right="2" w:firstLine="0"/>
      <w:jc w:val="center"/>
    </w:pPr>
    <w:r>
      <w:rPr>
        <w:rFonts w:ascii="Times New Roman" w:eastAsia="Times New Roman" w:hAnsi="Times New Roman" w:cs="Times New Roman"/>
        <w:sz w:val="20"/>
      </w:rPr>
      <w:t xml:space="preserve">Załącznik nr 5 do Zapytania ofertowego. </w:t>
    </w:r>
  </w:p>
  <w:p w14:paraId="26C01EF7" w14:textId="77777777" w:rsidR="00245A12" w:rsidRDefault="0038690C">
    <w:pPr>
      <w:spacing w:after="0" w:line="259" w:lineRule="auto"/>
      <w:ind w:left="0" w:right="-51" w:firstLine="0"/>
      <w:jc w:val="right"/>
    </w:pPr>
    <w:r>
      <w:rPr>
        <w:rFonts w:ascii="Times New Roman" w:eastAsia="Times New Roman" w:hAnsi="Times New Roman" w:cs="Times New Roman"/>
        <w:sz w:val="20"/>
      </w:rPr>
      <w:t xml:space="preserve"> </w:t>
    </w:r>
  </w:p>
  <w:p w14:paraId="3370C1B3" w14:textId="77777777" w:rsidR="00245A12" w:rsidRDefault="00C523E5">
    <w:pPr>
      <w:spacing w:after="0" w:line="259" w:lineRule="auto"/>
      <w:ind w:left="0" w:right="-2" w:firstLine="0"/>
      <w:jc w:val="right"/>
    </w:pPr>
    <w:r>
      <w:fldChar w:fldCharType="begin"/>
    </w:r>
    <w:r w:rsidR="0038690C">
      <w:instrText xml:space="preserve"> PAGE   \* MERGEFORMAT </w:instrText>
    </w:r>
    <w:r>
      <w:fldChar w:fldCharType="separate"/>
    </w:r>
    <w:r w:rsidR="0038690C">
      <w:rPr>
        <w:rFonts w:ascii="Times New Roman" w:eastAsia="Times New Roman" w:hAnsi="Times New Roman" w:cs="Times New Roman"/>
        <w:b/>
        <w:sz w:val="20"/>
      </w:rPr>
      <w:t>10</w:t>
    </w:r>
    <w:r>
      <w:rPr>
        <w:rFonts w:ascii="Times New Roman" w:eastAsia="Times New Roman" w:hAnsi="Times New Roman" w:cs="Times New Roman"/>
        <w:b/>
        <w:sz w:val="20"/>
      </w:rPr>
      <w:fldChar w:fldCharType="end"/>
    </w:r>
    <w:r w:rsidR="0038690C">
      <w:rPr>
        <w:rFonts w:ascii="Times New Roman" w:eastAsia="Times New Roman" w:hAnsi="Times New Roman" w:cs="Times New Roman"/>
        <w:sz w:val="20"/>
      </w:rPr>
      <w:t xml:space="preserve"> z </w:t>
    </w:r>
    <w:fldSimple w:instr=" NUMPAGES   \* MERGEFORMAT ">
      <w:r w:rsidR="0038690C">
        <w:rPr>
          <w:rFonts w:ascii="Times New Roman" w:eastAsia="Times New Roman" w:hAnsi="Times New Roman" w:cs="Times New Roman"/>
          <w:b/>
          <w:sz w:val="20"/>
        </w:rPr>
        <w:t>10</w:t>
      </w:r>
    </w:fldSimple>
    <w:r w:rsidR="0038690C">
      <w:rPr>
        <w:rFonts w:ascii="Times New Roman" w:eastAsia="Times New Roman" w:hAnsi="Times New Roman" w:cs="Times New Roman"/>
        <w:sz w:val="20"/>
      </w:rPr>
      <w:t xml:space="preserve"> </w:t>
    </w:r>
  </w:p>
  <w:p w14:paraId="07C3ACF3" w14:textId="77777777" w:rsidR="00245A12" w:rsidRDefault="0038690C">
    <w:pPr>
      <w:spacing w:after="0" w:line="259" w:lineRule="auto"/>
      <w:ind w:left="0" w:right="-51" w:firstLine="0"/>
      <w:jc w:val="right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F1160" w14:textId="77777777" w:rsidR="009D2F6D" w:rsidRDefault="009D2F6D">
      <w:pPr>
        <w:spacing w:after="0" w:line="240" w:lineRule="auto"/>
      </w:pPr>
      <w:r>
        <w:separator/>
      </w:r>
    </w:p>
  </w:footnote>
  <w:footnote w:type="continuationSeparator" w:id="0">
    <w:p w14:paraId="38115174" w14:textId="77777777" w:rsidR="009D2F6D" w:rsidRDefault="009D2F6D">
      <w:pPr>
        <w:spacing w:after="0" w:line="240" w:lineRule="auto"/>
      </w:pPr>
      <w:r>
        <w:continuationSeparator/>
      </w:r>
    </w:p>
  </w:footnote>
  <w:footnote w:id="1">
    <w:p w14:paraId="4AC6293B" w14:textId="77777777" w:rsidR="00C421D5" w:rsidRPr="007F1A0A" w:rsidRDefault="00C421D5" w:rsidP="00C421D5">
      <w:pPr>
        <w:pStyle w:val="Tekstprzypisudolnego"/>
        <w:rPr>
          <w:rFonts w:ascii="Cambria" w:hAnsi="Cambria" w:cs="Arial"/>
          <w:sz w:val="16"/>
          <w:szCs w:val="16"/>
        </w:rPr>
      </w:pPr>
      <w:r w:rsidRPr="007F1A0A">
        <w:rPr>
          <w:rStyle w:val="Znakiprzypiswdolnych"/>
          <w:rFonts w:ascii="Cambria" w:hAnsi="Cambria" w:cs="Arial"/>
        </w:rPr>
        <w:footnoteRef/>
      </w:r>
      <w:r w:rsidRPr="007F1A0A">
        <w:rPr>
          <w:rFonts w:ascii="Cambria" w:hAnsi="Cambria" w:cs="Arial"/>
          <w:sz w:val="16"/>
          <w:szCs w:val="16"/>
        </w:rPr>
        <w:t xml:space="preserve"> Jeżeli przy zawarciu umowy działa osoba/-y pełniąca/-e funkcję organu (członka organu) lub prokurent spółki.</w:t>
      </w:r>
    </w:p>
  </w:footnote>
  <w:footnote w:id="2">
    <w:p w14:paraId="2F289B5E" w14:textId="77777777" w:rsidR="00C421D5" w:rsidRPr="007F1A0A" w:rsidRDefault="00C421D5" w:rsidP="00C421D5">
      <w:pPr>
        <w:pStyle w:val="Tekstprzypisudolnego"/>
        <w:rPr>
          <w:rFonts w:ascii="Cambria" w:hAnsi="Cambria" w:cs="Arial"/>
          <w:sz w:val="16"/>
          <w:szCs w:val="16"/>
        </w:rPr>
      </w:pPr>
      <w:r w:rsidRPr="007F1A0A">
        <w:rPr>
          <w:rStyle w:val="Znakiprzypiswdolnych"/>
          <w:rFonts w:ascii="Cambria" w:hAnsi="Cambria" w:cs="Arial"/>
        </w:rPr>
        <w:footnoteRef/>
      </w:r>
      <w:r w:rsidRPr="007F1A0A">
        <w:rPr>
          <w:rFonts w:ascii="Cambria" w:hAnsi="Cambria" w:cs="Arial"/>
          <w:sz w:val="16"/>
          <w:szCs w:val="16"/>
        </w:rPr>
        <w:t xml:space="preserve"> Jeżeli przy zawarciu umowy działa pełnomocnik spółki.</w:t>
      </w:r>
    </w:p>
  </w:footnote>
  <w:footnote w:id="3">
    <w:p w14:paraId="43DD444F" w14:textId="77777777" w:rsidR="00C421D5" w:rsidRDefault="00C421D5" w:rsidP="00C421D5">
      <w:pPr>
        <w:pStyle w:val="Tekstprzypisudolnego"/>
      </w:pPr>
      <w:r w:rsidRPr="007F1A0A">
        <w:rPr>
          <w:rStyle w:val="Znakiprzypiswdolnych"/>
          <w:rFonts w:ascii="Cambria" w:hAnsi="Cambria" w:cs="Arial"/>
        </w:rPr>
        <w:footnoteRef/>
      </w:r>
      <w:r w:rsidRPr="007F1A0A">
        <w:rPr>
          <w:rFonts w:ascii="Cambria" w:hAnsi="Cambria" w:cs="Arial"/>
          <w:sz w:val="16"/>
          <w:szCs w:val="16"/>
        </w:rPr>
        <w:t xml:space="preserve"> Jeżeli przy zawarciu umowy działa pełnomocnik tej osoby.</w:t>
      </w:r>
    </w:p>
  </w:footnote>
  <w:footnote w:id="4">
    <w:p w14:paraId="7B5F4AB2" w14:textId="1D6802C3" w:rsidR="00713E6B" w:rsidRPr="00713E6B" w:rsidRDefault="00713E6B">
      <w:pPr>
        <w:pStyle w:val="Tekstprzypisudolnego"/>
        <w:rPr>
          <w:rFonts w:ascii="Cambria" w:hAnsi="Cambria"/>
          <w:b/>
          <w:bCs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713E6B">
        <w:rPr>
          <w:rFonts w:ascii="Cambria" w:hAnsi="Cambria"/>
          <w:b/>
          <w:bCs/>
          <w:sz w:val="20"/>
          <w:szCs w:val="20"/>
        </w:rPr>
        <w:t xml:space="preserve">Podać właściwe </w:t>
      </w:r>
    </w:p>
  </w:footnote>
  <w:footnote w:id="5">
    <w:p w14:paraId="571514CA" w14:textId="4D1CDA86" w:rsidR="001F269D" w:rsidRPr="007A40A5" w:rsidRDefault="001F269D" w:rsidP="001F269D">
      <w:pPr>
        <w:pStyle w:val="Tekstprzypisudolnego"/>
        <w:ind w:left="142" w:hanging="142"/>
        <w:jc w:val="both"/>
        <w:rPr>
          <w:rFonts w:ascii="Cambria" w:hAnsi="Cambria"/>
          <w:sz w:val="20"/>
          <w:szCs w:val="20"/>
        </w:rPr>
      </w:pPr>
      <w:r w:rsidRPr="00713E6B">
        <w:rPr>
          <w:rStyle w:val="Odwoanieprzypisudolnego"/>
          <w:rFonts w:ascii="Cambria" w:hAnsi="Cambria"/>
          <w:b/>
          <w:bCs/>
          <w:sz w:val="20"/>
          <w:szCs w:val="20"/>
        </w:rPr>
        <w:footnoteRef/>
      </w:r>
      <w:r w:rsidRPr="00713E6B">
        <w:rPr>
          <w:rFonts w:ascii="Cambria" w:hAnsi="Cambria"/>
          <w:b/>
          <w:bCs/>
          <w:sz w:val="20"/>
          <w:szCs w:val="20"/>
        </w:rPr>
        <w:t xml:space="preserve"> </w:t>
      </w:r>
      <w:r w:rsidRPr="00713E6B">
        <w:rPr>
          <w:rFonts w:ascii="Cambria" w:hAnsi="Cambria"/>
          <w:b/>
          <w:bCs/>
          <w:sz w:val="20"/>
          <w:szCs w:val="20"/>
        </w:rPr>
        <w:tab/>
      </w:r>
      <w:bookmarkStart w:id="1" w:name="_Hlk188790649"/>
      <w:r w:rsidRPr="00713E6B">
        <w:rPr>
          <w:rFonts w:ascii="Cambria" w:hAnsi="Cambria"/>
          <w:b/>
          <w:bCs/>
          <w:sz w:val="20"/>
          <w:szCs w:val="20"/>
        </w:rPr>
        <w:t>Zapisy paragrafu</w:t>
      </w:r>
      <w:r w:rsidRPr="007A40A5">
        <w:rPr>
          <w:rFonts w:ascii="Cambria" w:hAnsi="Cambria"/>
          <w:b/>
          <w:bCs/>
          <w:sz w:val="20"/>
          <w:szCs w:val="20"/>
        </w:rPr>
        <w:t xml:space="preserve"> mają zastosowanie tylko w przypadku zaoferowania przez Wykonawcę </w:t>
      </w:r>
      <w:r w:rsidRPr="007A40A5">
        <w:rPr>
          <w:rFonts w:ascii="Cambria" w:hAnsi="Cambria"/>
          <w:b/>
          <w:bCs/>
          <w:sz w:val="20"/>
          <w:szCs w:val="20"/>
        </w:rPr>
        <w:br/>
        <w:t xml:space="preserve">w ofercie zatrudnienia lub oddelegowania </w:t>
      </w:r>
      <w:r w:rsidR="00713E6B">
        <w:rPr>
          <w:rFonts w:ascii="Cambria" w:hAnsi="Cambria"/>
          <w:b/>
          <w:bCs/>
          <w:sz w:val="20"/>
          <w:szCs w:val="20"/>
        </w:rPr>
        <w:t>osoby wskazanej w ofercie</w:t>
      </w:r>
      <w:r w:rsidRPr="007A40A5">
        <w:rPr>
          <w:rFonts w:ascii="Cambria" w:hAnsi="Cambria"/>
          <w:b/>
          <w:bCs/>
          <w:sz w:val="20"/>
          <w:szCs w:val="20"/>
        </w:rPr>
        <w:t>.</w:t>
      </w:r>
      <w:bookmarkEnd w:id="1"/>
    </w:p>
  </w:footnote>
  <w:footnote w:id="6">
    <w:p w14:paraId="1C73FF0B" w14:textId="40117ED2" w:rsidR="00C421D5" w:rsidRPr="00C421D5" w:rsidRDefault="00C421D5">
      <w:pPr>
        <w:pStyle w:val="Tekstprzypisudolnego"/>
        <w:rPr>
          <w:rFonts w:ascii="Cambria" w:hAnsi="Cambria"/>
          <w:i/>
          <w:iCs/>
          <w:sz w:val="16"/>
          <w:szCs w:val="16"/>
        </w:rPr>
      </w:pPr>
      <w:r w:rsidRPr="00C421D5">
        <w:rPr>
          <w:rStyle w:val="Odwoanieprzypisudolnego"/>
          <w:rFonts w:ascii="Cambria" w:hAnsi="Cambria"/>
          <w:i/>
          <w:iCs/>
        </w:rPr>
        <w:footnoteRef/>
      </w:r>
      <w:r w:rsidRPr="00C421D5">
        <w:rPr>
          <w:rFonts w:ascii="Cambria" w:hAnsi="Cambria"/>
          <w:i/>
          <w:iCs/>
        </w:rPr>
        <w:t xml:space="preserve"> </w:t>
      </w:r>
      <w:r w:rsidRPr="00C421D5">
        <w:rPr>
          <w:rFonts w:ascii="Cambria" w:hAnsi="Cambria"/>
          <w:i/>
          <w:iCs/>
          <w:sz w:val="16"/>
          <w:szCs w:val="16"/>
        </w:rPr>
        <w:t>Wybrać zgodnie z częścią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7C663" w14:textId="7CB6937C" w:rsidR="000A0ABF" w:rsidRDefault="001F269D">
    <w:pPr>
      <w:pStyle w:val="Nagwek"/>
    </w:pPr>
    <w:r>
      <w:rPr>
        <w:noProof/>
      </w:rPr>
      <w:drawing>
        <wp:inline distT="0" distB="0" distL="0" distR="0" wp14:anchorId="0344F775" wp14:editId="4F10C8AB">
          <wp:extent cx="5756275" cy="609130"/>
          <wp:effectExtent l="0" t="0" r="0" b="635"/>
          <wp:docPr id="18137761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275" cy="609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b/>
        <w:sz w:val="24"/>
        <w:szCs w:val="24"/>
      </w:rPr>
    </w:lvl>
  </w:abstractNum>
  <w:abstractNum w:abstractNumId="2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40" w:hanging="380"/>
      </w:pPr>
      <w:rPr>
        <w:rFonts w:ascii="Cambria" w:hAnsi="Cambria" w:cs="Cambria" w:hint="default"/>
        <w:b/>
        <w:sz w:val="24"/>
        <w:szCs w:val="24"/>
      </w:rPr>
    </w:lvl>
  </w:abstractNum>
  <w:abstractNum w:abstractNumId="3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98141FE"/>
    <w:multiLevelType w:val="hybridMultilevel"/>
    <w:tmpl w:val="346450E4"/>
    <w:lvl w:ilvl="0" w:tplc="D4184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BE7801"/>
    <w:multiLevelType w:val="hybridMultilevel"/>
    <w:tmpl w:val="4F804A90"/>
    <w:lvl w:ilvl="0" w:tplc="8F4CBFD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788E2C4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B33606"/>
    <w:multiLevelType w:val="hybridMultilevel"/>
    <w:tmpl w:val="6650860A"/>
    <w:lvl w:ilvl="0" w:tplc="A7BA0A36">
      <w:start w:val="1"/>
      <w:numFmt w:val="decimal"/>
      <w:lvlText w:val="%1."/>
      <w:lvlJc w:val="left"/>
      <w:pPr>
        <w:ind w:left="399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5CA6652">
      <w:start w:val="1"/>
      <w:numFmt w:val="decimal"/>
      <w:lvlText w:val="%2)"/>
      <w:lvlJc w:val="left"/>
      <w:pPr>
        <w:ind w:left="759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CB621F4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3" w:tplc="3D38E0C2">
      <w:numFmt w:val="bullet"/>
      <w:lvlText w:val="•"/>
      <w:lvlJc w:val="left"/>
      <w:pPr>
        <w:ind w:left="2659" w:hanging="360"/>
      </w:pPr>
      <w:rPr>
        <w:rFonts w:hint="default"/>
        <w:lang w:val="pl-PL" w:eastAsia="en-US" w:bidi="ar-SA"/>
      </w:rPr>
    </w:lvl>
    <w:lvl w:ilvl="4" w:tplc="0A387498">
      <w:numFmt w:val="bullet"/>
      <w:lvlText w:val="•"/>
      <w:lvlJc w:val="left"/>
      <w:pPr>
        <w:ind w:left="3608" w:hanging="360"/>
      </w:pPr>
      <w:rPr>
        <w:rFonts w:hint="default"/>
        <w:lang w:val="pl-PL" w:eastAsia="en-US" w:bidi="ar-SA"/>
      </w:rPr>
    </w:lvl>
    <w:lvl w:ilvl="5" w:tplc="59BA99E4">
      <w:numFmt w:val="bullet"/>
      <w:lvlText w:val="•"/>
      <w:lvlJc w:val="left"/>
      <w:pPr>
        <w:ind w:left="4558" w:hanging="360"/>
      </w:pPr>
      <w:rPr>
        <w:rFonts w:hint="default"/>
        <w:lang w:val="pl-PL" w:eastAsia="en-US" w:bidi="ar-SA"/>
      </w:rPr>
    </w:lvl>
    <w:lvl w:ilvl="6" w:tplc="683072CE">
      <w:numFmt w:val="bullet"/>
      <w:lvlText w:val="•"/>
      <w:lvlJc w:val="left"/>
      <w:pPr>
        <w:ind w:left="5508" w:hanging="360"/>
      </w:pPr>
      <w:rPr>
        <w:rFonts w:hint="default"/>
        <w:lang w:val="pl-PL" w:eastAsia="en-US" w:bidi="ar-SA"/>
      </w:rPr>
    </w:lvl>
    <w:lvl w:ilvl="7" w:tplc="BBC864AC">
      <w:numFmt w:val="bullet"/>
      <w:lvlText w:val="•"/>
      <w:lvlJc w:val="left"/>
      <w:pPr>
        <w:ind w:left="6457" w:hanging="360"/>
      </w:pPr>
      <w:rPr>
        <w:rFonts w:hint="default"/>
        <w:lang w:val="pl-PL" w:eastAsia="en-US" w:bidi="ar-SA"/>
      </w:rPr>
    </w:lvl>
    <w:lvl w:ilvl="8" w:tplc="A448EA38">
      <w:numFmt w:val="bullet"/>
      <w:lvlText w:val="•"/>
      <w:lvlJc w:val="left"/>
      <w:pPr>
        <w:ind w:left="7407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219F0878"/>
    <w:multiLevelType w:val="hybridMultilevel"/>
    <w:tmpl w:val="77EE67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F1485"/>
    <w:multiLevelType w:val="hybridMultilevel"/>
    <w:tmpl w:val="D7FC8394"/>
    <w:lvl w:ilvl="0" w:tplc="39527BEC">
      <w:start w:val="1"/>
      <w:numFmt w:val="lowerLetter"/>
      <w:lvlText w:val="%1)"/>
      <w:lvlJc w:val="left"/>
      <w:pPr>
        <w:ind w:left="661" w:hanging="262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AEE04EA4">
      <w:numFmt w:val="bullet"/>
      <w:lvlText w:val="•"/>
      <w:lvlJc w:val="left"/>
      <w:pPr>
        <w:ind w:left="1524" w:hanging="262"/>
      </w:pPr>
      <w:rPr>
        <w:rFonts w:hint="default"/>
        <w:lang w:val="pl-PL" w:eastAsia="en-US" w:bidi="ar-SA"/>
      </w:rPr>
    </w:lvl>
    <w:lvl w:ilvl="2" w:tplc="590A70EE">
      <w:numFmt w:val="bullet"/>
      <w:lvlText w:val="•"/>
      <w:lvlJc w:val="left"/>
      <w:pPr>
        <w:ind w:left="2389" w:hanging="262"/>
      </w:pPr>
      <w:rPr>
        <w:rFonts w:hint="default"/>
        <w:lang w:val="pl-PL" w:eastAsia="en-US" w:bidi="ar-SA"/>
      </w:rPr>
    </w:lvl>
    <w:lvl w:ilvl="3" w:tplc="BB3C7228">
      <w:numFmt w:val="bullet"/>
      <w:lvlText w:val="•"/>
      <w:lvlJc w:val="left"/>
      <w:pPr>
        <w:ind w:left="3253" w:hanging="262"/>
      </w:pPr>
      <w:rPr>
        <w:rFonts w:hint="default"/>
        <w:lang w:val="pl-PL" w:eastAsia="en-US" w:bidi="ar-SA"/>
      </w:rPr>
    </w:lvl>
    <w:lvl w:ilvl="4" w:tplc="D3D4F418">
      <w:numFmt w:val="bullet"/>
      <w:lvlText w:val="•"/>
      <w:lvlJc w:val="left"/>
      <w:pPr>
        <w:ind w:left="4118" w:hanging="262"/>
      </w:pPr>
      <w:rPr>
        <w:rFonts w:hint="default"/>
        <w:lang w:val="pl-PL" w:eastAsia="en-US" w:bidi="ar-SA"/>
      </w:rPr>
    </w:lvl>
    <w:lvl w:ilvl="5" w:tplc="E35283E8">
      <w:numFmt w:val="bullet"/>
      <w:lvlText w:val="•"/>
      <w:lvlJc w:val="left"/>
      <w:pPr>
        <w:ind w:left="4983" w:hanging="262"/>
      </w:pPr>
      <w:rPr>
        <w:rFonts w:hint="default"/>
        <w:lang w:val="pl-PL" w:eastAsia="en-US" w:bidi="ar-SA"/>
      </w:rPr>
    </w:lvl>
    <w:lvl w:ilvl="6" w:tplc="D33AE7A6">
      <w:numFmt w:val="bullet"/>
      <w:lvlText w:val="•"/>
      <w:lvlJc w:val="left"/>
      <w:pPr>
        <w:ind w:left="5847" w:hanging="262"/>
      </w:pPr>
      <w:rPr>
        <w:rFonts w:hint="default"/>
        <w:lang w:val="pl-PL" w:eastAsia="en-US" w:bidi="ar-SA"/>
      </w:rPr>
    </w:lvl>
    <w:lvl w:ilvl="7" w:tplc="80DC1178">
      <w:numFmt w:val="bullet"/>
      <w:lvlText w:val="•"/>
      <w:lvlJc w:val="left"/>
      <w:pPr>
        <w:ind w:left="6712" w:hanging="262"/>
      </w:pPr>
      <w:rPr>
        <w:rFonts w:hint="default"/>
        <w:lang w:val="pl-PL" w:eastAsia="en-US" w:bidi="ar-SA"/>
      </w:rPr>
    </w:lvl>
    <w:lvl w:ilvl="8" w:tplc="AA864374">
      <w:numFmt w:val="bullet"/>
      <w:lvlText w:val="•"/>
      <w:lvlJc w:val="left"/>
      <w:pPr>
        <w:ind w:left="7577" w:hanging="262"/>
      </w:pPr>
      <w:rPr>
        <w:rFonts w:hint="default"/>
        <w:lang w:val="pl-PL" w:eastAsia="en-US" w:bidi="ar-SA"/>
      </w:rPr>
    </w:lvl>
  </w:abstractNum>
  <w:abstractNum w:abstractNumId="9" w15:restartNumberingAfterBreak="0">
    <w:nsid w:val="28D80E4B"/>
    <w:multiLevelType w:val="hybridMultilevel"/>
    <w:tmpl w:val="CBB8E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4A68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83ED0"/>
    <w:multiLevelType w:val="hybridMultilevel"/>
    <w:tmpl w:val="E9420CB0"/>
    <w:lvl w:ilvl="0" w:tplc="0C1AB0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697A5C"/>
    <w:multiLevelType w:val="hybridMultilevel"/>
    <w:tmpl w:val="CE2C0DE8"/>
    <w:lvl w:ilvl="0" w:tplc="E1121710">
      <w:start w:val="1"/>
      <w:numFmt w:val="decimal"/>
      <w:lvlText w:val="%1."/>
      <w:lvlJc w:val="left"/>
      <w:pPr>
        <w:ind w:left="399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2250D132">
      <w:start w:val="1"/>
      <w:numFmt w:val="decimal"/>
      <w:lvlText w:val="%2)"/>
      <w:lvlJc w:val="left"/>
      <w:pPr>
        <w:ind w:left="682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E87C7FF6">
      <w:start w:val="1"/>
      <w:numFmt w:val="lowerLetter"/>
      <w:lvlText w:val="%3)"/>
      <w:lvlJc w:val="left"/>
      <w:pPr>
        <w:ind w:left="968" w:hanging="286"/>
      </w:pPr>
      <w:rPr>
        <w:rFonts w:ascii="Cambria" w:eastAsia="Cambria" w:hAnsi="Cambria" w:cs="Cambria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3" w:tplc="A8E628D8">
      <w:numFmt w:val="bullet"/>
      <w:lvlText w:val="•"/>
      <w:lvlJc w:val="left"/>
      <w:pPr>
        <w:ind w:left="2003" w:hanging="286"/>
      </w:pPr>
      <w:rPr>
        <w:rFonts w:hint="default"/>
        <w:lang w:val="pl-PL" w:eastAsia="en-US" w:bidi="ar-SA"/>
      </w:rPr>
    </w:lvl>
    <w:lvl w:ilvl="4" w:tplc="38D22EDA">
      <w:numFmt w:val="bullet"/>
      <w:lvlText w:val="•"/>
      <w:lvlJc w:val="left"/>
      <w:pPr>
        <w:ind w:left="3046" w:hanging="286"/>
      </w:pPr>
      <w:rPr>
        <w:rFonts w:hint="default"/>
        <w:lang w:val="pl-PL" w:eastAsia="en-US" w:bidi="ar-SA"/>
      </w:rPr>
    </w:lvl>
    <w:lvl w:ilvl="5" w:tplc="AABEED72">
      <w:numFmt w:val="bullet"/>
      <w:lvlText w:val="•"/>
      <w:lvlJc w:val="left"/>
      <w:pPr>
        <w:ind w:left="4089" w:hanging="286"/>
      </w:pPr>
      <w:rPr>
        <w:rFonts w:hint="default"/>
        <w:lang w:val="pl-PL" w:eastAsia="en-US" w:bidi="ar-SA"/>
      </w:rPr>
    </w:lvl>
    <w:lvl w:ilvl="6" w:tplc="C94C21AE">
      <w:numFmt w:val="bullet"/>
      <w:lvlText w:val="•"/>
      <w:lvlJc w:val="left"/>
      <w:pPr>
        <w:ind w:left="5133" w:hanging="286"/>
      </w:pPr>
      <w:rPr>
        <w:rFonts w:hint="default"/>
        <w:lang w:val="pl-PL" w:eastAsia="en-US" w:bidi="ar-SA"/>
      </w:rPr>
    </w:lvl>
    <w:lvl w:ilvl="7" w:tplc="729AEFF6">
      <w:numFmt w:val="bullet"/>
      <w:lvlText w:val="•"/>
      <w:lvlJc w:val="left"/>
      <w:pPr>
        <w:ind w:left="6176" w:hanging="286"/>
      </w:pPr>
      <w:rPr>
        <w:rFonts w:hint="default"/>
        <w:lang w:val="pl-PL" w:eastAsia="en-US" w:bidi="ar-SA"/>
      </w:rPr>
    </w:lvl>
    <w:lvl w:ilvl="8" w:tplc="31143DEC">
      <w:numFmt w:val="bullet"/>
      <w:lvlText w:val="•"/>
      <w:lvlJc w:val="left"/>
      <w:pPr>
        <w:ind w:left="7219" w:hanging="286"/>
      </w:pPr>
      <w:rPr>
        <w:rFonts w:hint="default"/>
        <w:lang w:val="pl-PL" w:eastAsia="en-US" w:bidi="ar-SA"/>
      </w:rPr>
    </w:lvl>
  </w:abstractNum>
  <w:abstractNum w:abstractNumId="12" w15:restartNumberingAfterBreak="0">
    <w:nsid w:val="4A2821AD"/>
    <w:multiLevelType w:val="hybridMultilevel"/>
    <w:tmpl w:val="468A8916"/>
    <w:lvl w:ilvl="0" w:tplc="A828A386">
      <w:start w:val="1"/>
      <w:numFmt w:val="decimal"/>
      <w:lvlText w:val="%1."/>
      <w:lvlJc w:val="left"/>
      <w:pPr>
        <w:ind w:left="399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BDCEF9B6">
      <w:start w:val="1"/>
      <w:numFmt w:val="decimal"/>
      <w:lvlText w:val="%2)"/>
      <w:lvlJc w:val="left"/>
      <w:pPr>
        <w:ind w:left="682" w:hanging="284"/>
        <w:jc w:val="righ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60286D02">
      <w:numFmt w:val="bullet"/>
      <w:lvlText w:val="•"/>
      <w:lvlJc w:val="left"/>
      <w:pPr>
        <w:ind w:left="1638" w:hanging="284"/>
      </w:pPr>
      <w:rPr>
        <w:rFonts w:hint="default"/>
        <w:lang w:val="pl-PL" w:eastAsia="en-US" w:bidi="ar-SA"/>
      </w:rPr>
    </w:lvl>
    <w:lvl w:ilvl="3" w:tplc="7B12F864">
      <w:numFmt w:val="bullet"/>
      <w:lvlText w:val="•"/>
      <w:lvlJc w:val="left"/>
      <w:pPr>
        <w:ind w:left="2596" w:hanging="284"/>
      </w:pPr>
      <w:rPr>
        <w:rFonts w:hint="default"/>
        <w:lang w:val="pl-PL" w:eastAsia="en-US" w:bidi="ar-SA"/>
      </w:rPr>
    </w:lvl>
    <w:lvl w:ilvl="4" w:tplc="CD082ACC">
      <w:numFmt w:val="bullet"/>
      <w:lvlText w:val="•"/>
      <w:lvlJc w:val="left"/>
      <w:pPr>
        <w:ind w:left="3555" w:hanging="284"/>
      </w:pPr>
      <w:rPr>
        <w:rFonts w:hint="default"/>
        <w:lang w:val="pl-PL" w:eastAsia="en-US" w:bidi="ar-SA"/>
      </w:rPr>
    </w:lvl>
    <w:lvl w:ilvl="5" w:tplc="617425F0">
      <w:numFmt w:val="bullet"/>
      <w:lvlText w:val="•"/>
      <w:lvlJc w:val="left"/>
      <w:pPr>
        <w:ind w:left="4513" w:hanging="284"/>
      </w:pPr>
      <w:rPr>
        <w:rFonts w:hint="default"/>
        <w:lang w:val="pl-PL" w:eastAsia="en-US" w:bidi="ar-SA"/>
      </w:rPr>
    </w:lvl>
    <w:lvl w:ilvl="6" w:tplc="D680AC20">
      <w:numFmt w:val="bullet"/>
      <w:lvlText w:val="•"/>
      <w:lvlJc w:val="left"/>
      <w:pPr>
        <w:ind w:left="5472" w:hanging="284"/>
      </w:pPr>
      <w:rPr>
        <w:rFonts w:hint="default"/>
        <w:lang w:val="pl-PL" w:eastAsia="en-US" w:bidi="ar-SA"/>
      </w:rPr>
    </w:lvl>
    <w:lvl w:ilvl="7" w:tplc="BF8868C4">
      <w:numFmt w:val="bullet"/>
      <w:lvlText w:val="•"/>
      <w:lvlJc w:val="left"/>
      <w:pPr>
        <w:ind w:left="6430" w:hanging="284"/>
      </w:pPr>
      <w:rPr>
        <w:rFonts w:hint="default"/>
        <w:lang w:val="pl-PL" w:eastAsia="en-US" w:bidi="ar-SA"/>
      </w:rPr>
    </w:lvl>
    <w:lvl w:ilvl="8" w:tplc="895619D4">
      <w:numFmt w:val="bullet"/>
      <w:lvlText w:val="•"/>
      <w:lvlJc w:val="left"/>
      <w:pPr>
        <w:ind w:left="7389" w:hanging="284"/>
      </w:pPr>
      <w:rPr>
        <w:rFonts w:hint="default"/>
        <w:lang w:val="pl-PL" w:eastAsia="en-US" w:bidi="ar-SA"/>
      </w:rPr>
    </w:lvl>
  </w:abstractNum>
  <w:abstractNum w:abstractNumId="13" w15:restartNumberingAfterBreak="0">
    <w:nsid w:val="4EB539DB"/>
    <w:multiLevelType w:val="hybridMultilevel"/>
    <w:tmpl w:val="A9942D0C"/>
    <w:lvl w:ilvl="0" w:tplc="0D865008">
      <w:start w:val="1"/>
      <w:numFmt w:val="lowerLetter"/>
      <w:lvlText w:val="%1)"/>
      <w:lvlJc w:val="left"/>
      <w:pPr>
        <w:ind w:left="7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</w:lvl>
    <w:lvl w:ilvl="3" w:tplc="0415000F" w:tentative="1">
      <w:start w:val="1"/>
      <w:numFmt w:val="decimal"/>
      <w:lvlText w:val="%4."/>
      <w:lvlJc w:val="left"/>
      <w:pPr>
        <w:ind w:left="2919" w:hanging="360"/>
      </w:p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</w:lvl>
    <w:lvl w:ilvl="6" w:tplc="0415000F" w:tentative="1">
      <w:start w:val="1"/>
      <w:numFmt w:val="decimal"/>
      <w:lvlText w:val="%7."/>
      <w:lvlJc w:val="left"/>
      <w:pPr>
        <w:ind w:left="5079" w:hanging="360"/>
      </w:p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4" w15:restartNumberingAfterBreak="0">
    <w:nsid w:val="60253507"/>
    <w:multiLevelType w:val="hybridMultilevel"/>
    <w:tmpl w:val="18EA36D0"/>
    <w:lvl w:ilvl="0" w:tplc="17E610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53571F"/>
    <w:multiLevelType w:val="hybridMultilevel"/>
    <w:tmpl w:val="D84ED742"/>
    <w:lvl w:ilvl="0" w:tplc="8B107D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170D01"/>
    <w:multiLevelType w:val="hybridMultilevel"/>
    <w:tmpl w:val="0F3260F0"/>
    <w:lvl w:ilvl="0" w:tplc="42869A88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EAAD3A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9EDA12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244A9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4E1CD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7AF1A8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1660AC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D6501A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2E24E4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82533FA"/>
    <w:multiLevelType w:val="hybridMultilevel"/>
    <w:tmpl w:val="5F7A2826"/>
    <w:lvl w:ilvl="0" w:tplc="FFFFFFFF">
      <w:start w:val="1"/>
      <w:numFmt w:val="decimal"/>
      <w:lvlText w:val="%1."/>
      <w:lvlJc w:val="left"/>
      <w:pPr>
        <w:ind w:left="399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FFFFFFFF">
      <w:start w:val="1"/>
      <w:numFmt w:val="decimal"/>
      <w:lvlText w:val="%2)"/>
      <w:lvlJc w:val="left"/>
      <w:pPr>
        <w:ind w:left="1263" w:hanging="360"/>
      </w:pPr>
    </w:lvl>
    <w:lvl w:ilvl="2" w:tplc="B0BE1A48">
      <w:start w:val="1"/>
      <w:numFmt w:val="bullet"/>
      <w:lvlText w:val=""/>
      <w:lvlJc w:val="left"/>
      <w:pPr>
        <w:ind w:left="740" w:hanging="360"/>
      </w:pPr>
      <w:rPr>
        <w:rFonts w:ascii="Symbol" w:hAnsi="Symbol" w:hint="default"/>
      </w:rPr>
    </w:lvl>
    <w:lvl w:ilvl="3" w:tplc="FFFFFFFF">
      <w:numFmt w:val="bullet"/>
      <w:lvlText w:val="•"/>
      <w:lvlJc w:val="left"/>
      <w:pPr>
        <w:ind w:left="126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55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708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85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007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687777F6"/>
    <w:multiLevelType w:val="hybridMultilevel"/>
    <w:tmpl w:val="6B82EB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E20CA1"/>
    <w:multiLevelType w:val="hybridMultilevel"/>
    <w:tmpl w:val="94B42F7C"/>
    <w:lvl w:ilvl="0" w:tplc="38521498">
      <w:start w:val="1"/>
      <w:numFmt w:val="decimal"/>
      <w:lvlText w:val="%1."/>
      <w:lvlJc w:val="left"/>
      <w:pPr>
        <w:ind w:left="375" w:hanging="37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D5A5A57"/>
    <w:multiLevelType w:val="hybridMultilevel"/>
    <w:tmpl w:val="05EEC28E"/>
    <w:lvl w:ilvl="0" w:tplc="95660A8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9C6875"/>
    <w:multiLevelType w:val="multilevel"/>
    <w:tmpl w:val="5BCAA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7B6401D"/>
    <w:multiLevelType w:val="hybridMultilevel"/>
    <w:tmpl w:val="BF9A2144"/>
    <w:lvl w:ilvl="0" w:tplc="86E6853C">
      <w:start w:val="1"/>
      <w:numFmt w:val="decimal"/>
      <w:lvlText w:val="%1."/>
      <w:lvlJc w:val="left"/>
      <w:pPr>
        <w:ind w:left="399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E54AD040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A4D893EE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76B68460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DC32255E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E59C1832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8430BF9C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3C0E65D0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53180F3A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23" w15:restartNumberingAfterBreak="0">
    <w:nsid w:val="7CDE1FDB"/>
    <w:multiLevelType w:val="hybridMultilevel"/>
    <w:tmpl w:val="FD5C6616"/>
    <w:lvl w:ilvl="0" w:tplc="7ABE722A">
      <w:start w:val="1"/>
      <w:numFmt w:val="decimal"/>
      <w:lvlText w:val="%1."/>
      <w:lvlJc w:val="left"/>
      <w:pPr>
        <w:ind w:left="399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4150011">
      <w:start w:val="1"/>
      <w:numFmt w:val="decimal"/>
      <w:lvlText w:val="%2)"/>
      <w:lvlJc w:val="left"/>
      <w:pPr>
        <w:ind w:left="1263" w:hanging="360"/>
      </w:pPr>
    </w:lvl>
    <w:lvl w:ilvl="2" w:tplc="D9681BF6">
      <w:numFmt w:val="bullet"/>
      <w:lvlText w:val="•"/>
      <w:lvlJc w:val="left"/>
      <w:pPr>
        <w:ind w:left="740" w:hanging="360"/>
      </w:pPr>
      <w:rPr>
        <w:rFonts w:hint="default"/>
        <w:lang w:val="pl-PL" w:eastAsia="en-US" w:bidi="ar-SA"/>
      </w:rPr>
    </w:lvl>
    <w:lvl w:ilvl="3" w:tplc="F796CFEC">
      <w:numFmt w:val="bullet"/>
      <w:lvlText w:val="•"/>
      <w:lvlJc w:val="left"/>
      <w:pPr>
        <w:ind w:left="1260" w:hanging="360"/>
      </w:pPr>
      <w:rPr>
        <w:rFonts w:hint="default"/>
        <w:lang w:val="pl-PL" w:eastAsia="en-US" w:bidi="ar-SA"/>
      </w:rPr>
    </w:lvl>
    <w:lvl w:ilvl="4" w:tplc="12D49BE8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5" w:tplc="8A1CB4BA">
      <w:numFmt w:val="bullet"/>
      <w:lvlText w:val="•"/>
      <w:lvlJc w:val="left"/>
      <w:pPr>
        <w:ind w:left="3558" w:hanging="360"/>
      </w:pPr>
      <w:rPr>
        <w:rFonts w:hint="default"/>
        <w:lang w:val="pl-PL" w:eastAsia="en-US" w:bidi="ar-SA"/>
      </w:rPr>
    </w:lvl>
    <w:lvl w:ilvl="6" w:tplc="C930EA62">
      <w:numFmt w:val="bullet"/>
      <w:lvlText w:val="•"/>
      <w:lvlJc w:val="left"/>
      <w:pPr>
        <w:ind w:left="4708" w:hanging="360"/>
      </w:pPr>
      <w:rPr>
        <w:rFonts w:hint="default"/>
        <w:lang w:val="pl-PL" w:eastAsia="en-US" w:bidi="ar-SA"/>
      </w:rPr>
    </w:lvl>
    <w:lvl w:ilvl="7" w:tplc="6290BBFA">
      <w:numFmt w:val="bullet"/>
      <w:lvlText w:val="•"/>
      <w:lvlJc w:val="left"/>
      <w:pPr>
        <w:ind w:left="5857" w:hanging="360"/>
      </w:pPr>
      <w:rPr>
        <w:rFonts w:hint="default"/>
        <w:lang w:val="pl-PL" w:eastAsia="en-US" w:bidi="ar-SA"/>
      </w:rPr>
    </w:lvl>
    <w:lvl w:ilvl="8" w:tplc="06A2D1D4">
      <w:numFmt w:val="bullet"/>
      <w:lvlText w:val="•"/>
      <w:lvlJc w:val="left"/>
      <w:pPr>
        <w:ind w:left="7007" w:hanging="360"/>
      </w:pPr>
      <w:rPr>
        <w:rFonts w:hint="default"/>
        <w:lang w:val="pl-PL" w:eastAsia="en-US" w:bidi="ar-SA"/>
      </w:rPr>
    </w:lvl>
  </w:abstractNum>
  <w:num w:numId="1" w16cid:durableId="2110154429">
    <w:abstractNumId w:val="19"/>
  </w:num>
  <w:num w:numId="2" w16cid:durableId="339892446">
    <w:abstractNumId w:val="14"/>
  </w:num>
  <w:num w:numId="3" w16cid:durableId="332953022">
    <w:abstractNumId w:val="4"/>
  </w:num>
  <w:num w:numId="4" w16cid:durableId="926620037">
    <w:abstractNumId w:val="15"/>
  </w:num>
  <w:num w:numId="5" w16cid:durableId="1195997528">
    <w:abstractNumId w:val="7"/>
  </w:num>
  <w:num w:numId="6" w16cid:durableId="178785891">
    <w:abstractNumId w:val="10"/>
  </w:num>
  <w:num w:numId="7" w16cid:durableId="1477990628">
    <w:abstractNumId w:val="18"/>
  </w:num>
  <w:num w:numId="8" w16cid:durableId="1917399971">
    <w:abstractNumId w:val="5"/>
  </w:num>
  <w:num w:numId="9" w16cid:durableId="1704331026">
    <w:abstractNumId w:val="20"/>
  </w:num>
  <w:num w:numId="10" w16cid:durableId="1382898337">
    <w:abstractNumId w:val="23"/>
  </w:num>
  <w:num w:numId="11" w16cid:durableId="1128162109">
    <w:abstractNumId w:val="8"/>
  </w:num>
  <w:num w:numId="12" w16cid:durableId="2002271247">
    <w:abstractNumId w:val="6"/>
  </w:num>
  <w:num w:numId="13" w16cid:durableId="1507591128">
    <w:abstractNumId w:val="11"/>
  </w:num>
  <w:num w:numId="14" w16cid:durableId="1805193397">
    <w:abstractNumId w:val="12"/>
  </w:num>
  <w:num w:numId="15" w16cid:durableId="221794609">
    <w:abstractNumId w:val="13"/>
  </w:num>
  <w:num w:numId="16" w16cid:durableId="1655797876">
    <w:abstractNumId w:val="22"/>
  </w:num>
  <w:num w:numId="17" w16cid:durableId="2039814090">
    <w:abstractNumId w:val="16"/>
  </w:num>
  <w:num w:numId="18" w16cid:durableId="1183200900">
    <w:abstractNumId w:val="9"/>
  </w:num>
  <w:num w:numId="19" w16cid:durableId="303585079">
    <w:abstractNumId w:val="21"/>
  </w:num>
  <w:num w:numId="20" w16cid:durableId="1000741880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A12"/>
    <w:rsid w:val="00002BA4"/>
    <w:rsid w:val="0000377A"/>
    <w:rsid w:val="00004345"/>
    <w:rsid w:val="00005A99"/>
    <w:rsid w:val="00013789"/>
    <w:rsid w:val="0001629B"/>
    <w:rsid w:val="00016FB8"/>
    <w:rsid w:val="00021EBD"/>
    <w:rsid w:val="00032380"/>
    <w:rsid w:val="00047AC4"/>
    <w:rsid w:val="000518C1"/>
    <w:rsid w:val="000527E8"/>
    <w:rsid w:val="000528B9"/>
    <w:rsid w:val="00056769"/>
    <w:rsid w:val="00056E71"/>
    <w:rsid w:val="00056ECE"/>
    <w:rsid w:val="000658BE"/>
    <w:rsid w:val="00073068"/>
    <w:rsid w:val="00073117"/>
    <w:rsid w:val="000759AF"/>
    <w:rsid w:val="00080195"/>
    <w:rsid w:val="00087525"/>
    <w:rsid w:val="00095597"/>
    <w:rsid w:val="00096176"/>
    <w:rsid w:val="000967D3"/>
    <w:rsid w:val="000A0ABF"/>
    <w:rsid w:val="000A18FE"/>
    <w:rsid w:val="000A36E8"/>
    <w:rsid w:val="000A466B"/>
    <w:rsid w:val="000B0F26"/>
    <w:rsid w:val="000B16F9"/>
    <w:rsid w:val="000B5757"/>
    <w:rsid w:val="000C7330"/>
    <w:rsid w:val="000C7CE5"/>
    <w:rsid w:val="000D132E"/>
    <w:rsid w:val="000D56E9"/>
    <w:rsid w:val="000D7CEB"/>
    <w:rsid w:val="000F36CB"/>
    <w:rsid w:val="000F7CDC"/>
    <w:rsid w:val="001000B3"/>
    <w:rsid w:val="001055C8"/>
    <w:rsid w:val="00107BBD"/>
    <w:rsid w:val="00110ACA"/>
    <w:rsid w:val="001124C7"/>
    <w:rsid w:val="00114E9C"/>
    <w:rsid w:val="00120061"/>
    <w:rsid w:val="00121236"/>
    <w:rsid w:val="00124ECA"/>
    <w:rsid w:val="0012566D"/>
    <w:rsid w:val="001278B7"/>
    <w:rsid w:val="001305F8"/>
    <w:rsid w:val="00131772"/>
    <w:rsid w:val="00132905"/>
    <w:rsid w:val="00134473"/>
    <w:rsid w:val="00134885"/>
    <w:rsid w:val="00134B85"/>
    <w:rsid w:val="00136B06"/>
    <w:rsid w:val="00146BA8"/>
    <w:rsid w:val="00150547"/>
    <w:rsid w:val="00160EF0"/>
    <w:rsid w:val="00166FAC"/>
    <w:rsid w:val="00167507"/>
    <w:rsid w:val="0016758C"/>
    <w:rsid w:val="00170495"/>
    <w:rsid w:val="001728C2"/>
    <w:rsid w:val="001742F5"/>
    <w:rsid w:val="001750A7"/>
    <w:rsid w:val="00182DC1"/>
    <w:rsid w:val="00182F8E"/>
    <w:rsid w:val="00193F2A"/>
    <w:rsid w:val="001A237C"/>
    <w:rsid w:val="001A4646"/>
    <w:rsid w:val="001A65FA"/>
    <w:rsid w:val="001A765F"/>
    <w:rsid w:val="001B6FF2"/>
    <w:rsid w:val="001B7EF9"/>
    <w:rsid w:val="001C359A"/>
    <w:rsid w:val="001C5CDD"/>
    <w:rsid w:val="001D7ECC"/>
    <w:rsid w:val="001E1DF8"/>
    <w:rsid w:val="001E2596"/>
    <w:rsid w:val="001F0EF4"/>
    <w:rsid w:val="001F1002"/>
    <w:rsid w:val="001F269D"/>
    <w:rsid w:val="0020224A"/>
    <w:rsid w:val="00205C1D"/>
    <w:rsid w:val="00216C83"/>
    <w:rsid w:val="002305CA"/>
    <w:rsid w:val="0023516F"/>
    <w:rsid w:val="002363BF"/>
    <w:rsid w:val="00236793"/>
    <w:rsid w:val="00243A5C"/>
    <w:rsid w:val="0024552B"/>
    <w:rsid w:val="00245A12"/>
    <w:rsid w:val="002463CC"/>
    <w:rsid w:val="002517DD"/>
    <w:rsid w:val="002520FE"/>
    <w:rsid w:val="0025626B"/>
    <w:rsid w:val="00256ABA"/>
    <w:rsid w:val="00256EAB"/>
    <w:rsid w:val="00257B70"/>
    <w:rsid w:val="00262837"/>
    <w:rsid w:val="002804CA"/>
    <w:rsid w:val="002932BD"/>
    <w:rsid w:val="002968DA"/>
    <w:rsid w:val="002A136A"/>
    <w:rsid w:val="002A3479"/>
    <w:rsid w:val="002A73DF"/>
    <w:rsid w:val="002B3BCE"/>
    <w:rsid w:val="002B75DD"/>
    <w:rsid w:val="002C256E"/>
    <w:rsid w:val="002C4154"/>
    <w:rsid w:val="002C556A"/>
    <w:rsid w:val="002C6BD6"/>
    <w:rsid w:val="002D17B4"/>
    <w:rsid w:val="002D2C21"/>
    <w:rsid w:val="002D7265"/>
    <w:rsid w:val="002D7E51"/>
    <w:rsid w:val="002D7EE0"/>
    <w:rsid w:val="002E05C9"/>
    <w:rsid w:val="002E16AE"/>
    <w:rsid w:val="002E39A0"/>
    <w:rsid w:val="002E56AA"/>
    <w:rsid w:val="002F1F38"/>
    <w:rsid w:val="002F6743"/>
    <w:rsid w:val="00311AB7"/>
    <w:rsid w:val="00313D18"/>
    <w:rsid w:val="0032156F"/>
    <w:rsid w:val="00334DFD"/>
    <w:rsid w:val="003351B8"/>
    <w:rsid w:val="00363665"/>
    <w:rsid w:val="003747EA"/>
    <w:rsid w:val="0038579C"/>
    <w:rsid w:val="003868D1"/>
    <w:rsid w:val="0038690C"/>
    <w:rsid w:val="00387B48"/>
    <w:rsid w:val="0039014B"/>
    <w:rsid w:val="00395753"/>
    <w:rsid w:val="00397EB5"/>
    <w:rsid w:val="003A0593"/>
    <w:rsid w:val="003A6A0B"/>
    <w:rsid w:val="003A71D3"/>
    <w:rsid w:val="003B4591"/>
    <w:rsid w:val="003C35E7"/>
    <w:rsid w:val="003C5D60"/>
    <w:rsid w:val="003C61E2"/>
    <w:rsid w:val="003C66E6"/>
    <w:rsid w:val="003D197D"/>
    <w:rsid w:val="003E24B1"/>
    <w:rsid w:val="003E7A1D"/>
    <w:rsid w:val="003F3278"/>
    <w:rsid w:val="00413DA3"/>
    <w:rsid w:val="004166AB"/>
    <w:rsid w:val="00420E77"/>
    <w:rsid w:val="00422738"/>
    <w:rsid w:val="00441CA1"/>
    <w:rsid w:val="0044574C"/>
    <w:rsid w:val="00450084"/>
    <w:rsid w:val="0045052B"/>
    <w:rsid w:val="0045622D"/>
    <w:rsid w:val="004605F6"/>
    <w:rsid w:val="00460DE9"/>
    <w:rsid w:val="00461B4E"/>
    <w:rsid w:val="004632B3"/>
    <w:rsid w:val="00463A35"/>
    <w:rsid w:val="00463FE1"/>
    <w:rsid w:val="004766CA"/>
    <w:rsid w:val="00481829"/>
    <w:rsid w:val="00482164"/>
    <w:rsid w:val="00482C24"/>
    <w:rsid w:val="004861BA"/>
    <w:rsid w:val="004877CE"/>
    <w:rsid w:val="0049753E"/>
    <w:rsid w:val="004A044C"/>
    <w:rsid w:val="004B431A"/>
    <w:rsid w:val="004B5FB5"/>
    <w:rsid w:val="004C4A22"/>
    <w:rsid w:val="004C4DA2"/>
    <w:rsid w:val="004D0CC0"/>
    <w:rsid w:val="004D3B09"/>
    <w:rsid w:val="004E186D"/>
    <w:rsid w:val="004E5ADA"/>
    <w:rsid w:val="004F0122"/>
    <w:rsid w:val="00506D91"/>
    <w:rsid w:val="00510342"/>
    <w:rsid w:val="00515CF1"/>
    <w:rsid w:val="005160C9"/>
    <w:rsid w:val="00517934"/>
    <w:rsid w:val="00523C8F"/>
    <w:rsid w:val="005255EB"/>
    <w:rsid w:val="00533E0E"/>
    <w:rsid w:val="00535055"/>
    <w:rsid w:val="00537FF0"/>
    <w:rsid w:val="0054159E"/>
    <w:rsid w:val="00542A87"/>
    <w:rsid w:val="00542F81"/>
    <w:rsid w:val="0055133E"/>
    <w:rsid w:val="00551C46"/>
    <w:rsid w:val="00554E8A"/>
    <w:rsid w:val="00560583"/>
    <w:rsid w:val="005677DC"/>
    <w:rsid w:val="00574BA8"/>
    <w:rsid w:val="005758D6"/>
    <w:rsid w:val="005806DC"/>
    <w:rsid w:val="0058095B"/>
    <w:rsid w:val="005825AE"/>
    <w:rsid w:val="005828B2"/>
    <w:rsid w:val="005928D8"/>
    <w:rsid w:val="0059717F"/>
    <w:rsid w:val="0059770C"/>
    <w:rsid w:val="005A0DE6"/>
    <w:rsid w:val="005A208E"/>
    <w:rsid w:val="005A3739"/>
    <w:rsid w:val="005B480E"/>
    <w:rsid w:val="005B4F7B"/>
    <w:rsid w:val="005B7F79"/>
    <w:rsid w:val="005C71A9"/>
    <w:rsid w:val="005D18BB"/>
    <w:rsid w:val="005E179D"/>
    <w:rsid w:val="005E1FD6"/>
    <w:rsid w:val="005E257B"/>
    <w:rsid w:val="005F1B27"/>
    <w:rsid w:val="005F3401"/>
    <w:rsid w:val="006014FB"/>
    <w:rsid w:val="0060438F"/>
    <w:rsid w:val="0061180D"/>
    <w:rsid w:val="00616F58"/>
    <w:rsid w:val="0062124B"/>
    <w:rsid w:val="00621F7C"/>
    <w:rsid w:val="006250E1"/>
    <w:rsid w:val="006404D7"/>
    <w:rsid w:val="00641626"/>
    <w:rsid w:val="00647078"/>
    <w:rsid w:val="00654199"/>
    <w:rsid w:val="00657104"/>
    <w:rsid w:val="00673C84"/>
    <w:rsid w:val="006760BA"/>
    <w:rsid w:val="00677EDD"/>
    <w:rsid w:val="00681316"/>
    <w:rsid w:val="006813F7"/>
    <w:rsid w:val="006901D1"/>
    <w:rsid w:val="00690218"/>
    <w:rsid w:val="0069615F"/>
    <w:rsid w:val="006A3321"/>
    <w:rsid w:val="006C0D6F"/>
    <w:rsid w:val="006C11B9"/>
    <w:rsid w:val="006C6C64"/>
    <w:rsid w:val="006D2402"/>
    <w:rsid w:val="006D3A25"/>
    <w:rsid w:val="00701387"/>
    <w:rsid w:val="00702899"/>
    <w:rsid w:val="0070386C"/>
    <w:rsid w:val="00710DD3"/>
    <w:rsid w:val="00713E6B"/>
    <w:rsid w:val="0071682E"/>
    <w:rsid w:val="00724974"/>
    <w:rsid w:val="00736B39"/>
    <w:rsid w:val="00741C08"/>
    <w:rsid w:val="00747315"/>
    <w:rsid w:val="00747957"/>
    <w:rsid w:val="0076499E"/>
    <w:rsid w:val="0077660F"/>
    <w:rsid w:val="00793A1F"/>
    <w:rsid w:val="007A40A5"/>
    <w:rsid w:val="007A4A5D"/>
    <w:rsid w:val="007A77DA"/>
    <w:rsid w:val="007B19B5"/>
    <w:rsid w:val="007B5662"/>
    <w:rsid w:val="007C7A73"/>
    <w:rsid w:val="007C7AE3"/>
    <w:rsid w:val="007D187C"/>
    <w:rsid w:val="007E6F67"/>
    <w:rsid w:val="007F43D1"/>
    <w:rsid w:val="007F4999"/>
    <w:rsid w:val="00803450"/>
    <w:rsid w:val="008076F8"/>
    <w:rsid w:val="00810D13"/>
    <w:rsid w:val="0083570B"/>
    <w:rsid w:val="0084569F"/>
    <w:rsid w:val="008464F1"/>
    <w:rsid w:val="008509EE"/>
    <w:rsid w:val="00853614"/>
    <w:rsid w:val="00853A76"/>
    <w:rsid w:val="0085600F"/>
    <w:rsid w:val="0085629C"/>
    <w:rsid w:val="00857E0A"/>
    <w:rsid w:val="00862673"/>
    <w:rsid w:val="00862CC8"/>
    <w:rsid w:val="008636BA"/>
    <w:rsid w:val="00863A9C"/>
    <w:rsid w:val="00874B62"/>
    <w:rsid w:val="00875D54"/>
    <w:rsid w:val="00876F28"/>
    <w:rsid w:val="00886CCC"/>
    <w:rsid w:val="00887AA2"/>
    <w:rsid w:val="00890D61"/>
    <w:rsid w:val="008915B9"/>
    <w:rsid w:val="0089476C"/>
    <w:rsid w:val="008A1BE4"/>
    <w:rsid w:val="008B01A1"/>
    <w:rsid w:val="008B1E1C"/>
    <w:rsid w:val="008B358C"/>
    <w:rsid w:val="008B60B1"/>
    <w:rsid w:val="008C3F10"/>
    <w:rsid w:val="008C4D27"/>
    <w:rsid w:val="008C76F4"/>
    <w:rsid w:val="008D0A48"/>
    <w:rsid w:val="008D2E6B"/>
    <w:rsid w:val="008E1242"/>
    <w:rsid w:val="008E5C58"/>
    <w:rsid w:val="008E6E6F"/>
    <w:rsid w:val="008F0318"/>
    <w:rsid w:val="00902621"/>
    <w:rsid w:val="00902658"/>
    <w:rsid w:val="00904A7E"/>
    <w:rsid w:val="00913810"/>
    <w:rsid w:val="00925693"/>
    <w:rsid w:val="00934B8E"/>
    <w:rsid w:val="00941D55"/>
    <w:rsid w:val="00942D2D"/>
    <w:rsid w:val="00946B20"/>
    <w:rsid w:val="00953B3D"/>
    <w:rsid w:val="00961BD6"/>
    <w:rsid w:val="0096202B"/>
    <w:rsid w:val="0096320E"/>
    <w:rsid w:val="00963357"/>
    <w:rsid w:val="00964AAF"/>
    <w:rsid w:val="00980D41"/>
    <w:rsid w:val="009821E5"/>
    <w:rsid w:val="00987A82"/>
    <w:rsid w:val="00995F63"/>
    <w:rsid w:val="009A378D"/>
    <w:rsid w:val="009A67BF"/>
    <w:rsid w:val="009B563E"/>
    <w:rsid w:val="009B5A61"/>
    <w:rsid w:val="009C27E8"/>
    <w:rsid w:val="009C3EEA"/>
    <w:rsid w:val="009D2BD0"/>
    <w:rsid w:val="009D2F6D"/>
    <w:rsid w:val="009E271F"/>
    <w:rsid w:val="009E6F7A"/>
    <w:rsid w:val="009F786A"/>
    <w:rsid w:val="00A04B8F"/>
    <w:rsid w:val="00A11233"/>
    <w:rsid w:val="00A12F5C"/>
    <w:rsid w:val="00A13F0B"/>
    <w:rsid w:val="00A15E29"/>
    <w:rsid w:val="00A330EA"/>
    <w:rsid w:val="00A3356A"/>
    <w:rsid w:val="00A34AB6"/>
    <w:rsid w:val="00A370DE"/>
    <w:rsid w:val="00A45139"/>
    <w:rsid w:val="00A46F01"/>
    <w:rsid w:val="00A53EB8"/>
    <w:rsid w:val="00A552FD"/>
    <w:rsid w:val="00A63C6F"/>
    <w:rsid w:val="00A71AEC"/>
    <w:rsid w:val="00A776C6"/>
    <w:rsid w:val="00A80330"/>
    <w:rsid w:val="00AA23BE"/>
    <w:rsid w:val="00AB50B5"/>
    <w:rsid w:val="00AC05F5"/>
    <w:rsid w:val="00AC2DE5"/>
    <w:rsid w:val="00AC3AB4"/>
    <w:rsid w:val="00AC47F9"/>
    <w:rsid w:val="00AD0FB7"/>
    <w:rsid w:val="00AD357C"/>
    <w:rsid w:val="00AD6500"/>
    <w:rsid w:val="00AE129F"/>
    <w:rsid w:val="00AF659B"/>
    <w:rsid w:val="00B0085E"/>
    <w:rsid w:val="00B041D6"/>
    <w:rsid w:val="00B05CF4"/>
    <w:rsid w:val="00B062EA"/>
    <w:rsid w:val="00B1088B"/>
    <w:rsid w:val="00B15624"/>
    <w:rsid w:val="00B16D06"/>
    <w:rsid w:val="00B30C99"/>
    <w:rsid w:val="00B3444D"/>
    <w:rsid w:val="00B34F61"/>
    <w:rsid w:val="00B41B37"/>
    <w:rsid w:val="00B535DE"/>
    <w:rsid w:val="00B554C0"/>
    <w:rsid w:val="00B57585"/>
    <w:rsid w:val="00B623A0"/>
    <w:rsid w:val="00B65E45"/>
    <w:rsid w:val="00B66468"/>
    <w:rsid w:val="00B709BD"/>
    <w:rsid w:val="00B86066"/>
    <w:rsid w:val="00B875A5"/>
    <w:rsid w:val="00BA7BF0"/>
    <w:rsid w:val="00BB0E19"/>
    <w:rsid w:val="00BB3232"/>
    <w:rsid w:val="00BB59DC"/>
    <w:rsid w:val="00BB7492"/>
    <w:rsid w:val="00BD2221"/>
    <w:rsid w:val="00BE490A"/>
    <w:rsid w:val="00BE6806"/>
    <w:rsid w:val="00BF2D16"/>
    <w:rsid w:val="00BF3C3B"/>
    <w:rsid w:val="00BF50AF"/>
    <w:rsid w:val="00BF55F7"/>
    <w:rsid w:val="00BF6DE9"/>
    <w:rsid w:val="00C043E2"/>
    <w:rsid w:val="00C13720"/>
    <w:rsid w:val="00C15FBC"/>
    <w:rsid w:val="00C22207"/>
    <w:rsid w:val="00C40276"/>
    <w:rsid w:val="00C40E46"/>
    <w:rsid w:val="00C41D89"/>
    <w:rsid w:val="00C421D5"/>
    <w:rsid w:val="00C523E5"/>
    <w:rsid w:val="00C64995"/>
    <w:rsid w:val="00C6663D"/>
    <w:rsid w:val="00C7748A"/>
    <w:rsid w:val="00C8381B"/>
    <w:rsid w:val="00C86A06"/>
    <w:rsid w:val="00C86F6B"/>
    <w:rsid w:val="00C97005"/>
    <w:rsid w:val="00CA1105"/>
    <w:rsid w:val="00CA55E1"/>
    <w:rsid w:val="00CA5920"/>
    <w:rsid w:val="00CA6A8A"/>
    <w:rsid w:val="00CB209F"/>
    <w:rsid w:val="00CB4E32"/>
    <w:rsid w:val="00CB588D"/>
    <w:rsid w:val="00CB7764"/>
    <w:rsid w:val="00CD0286"/>
    <w:rsid w:val="00CD2786"/>
    <w:rsid w:val="00CD37A7"/>
    <w:rsid w:val="00CE53B1"/>
    <w:rsid w:val="00CE547F"/>
    <w:rsid w:val="00CE7936"/>
    <w:rsid w:val="00CF38C5"/>
    <w:rsid w:val="00CF3A2E"/>
    <w:rsid w:val="00CF5281"/>
    <w:rsid w:val="00D065C2"/>
    <w:rsid w:val="00D13353"/>
    <w:rsid w:val="00D17BD4"/>
    <w:rsid w:val="00D30703"/>
    <w:rsid w:val="00D325D5"/>
    <w:rsid w:val="00D4686C"/>
    <w:rsid w:val="00D5388A"/>
    <w:rsid w:val="00D55D04"/>
    <w:rsid w:val="00D67D3F"/>
    <w:rsid w:val="00D67E52"/>
    <w:rsid w:val="00D7169B"/>
    <w:rsid w:val="00D72913"/>
    <w:rsid w:val="00D7441E"/>
    <w:rsid w:val="00D755D7"/>
    <w:rsid w:val="00D7565F"/>
    <w:rsid w:val="00D75CC6"/>
    <w:rsid w:val="00D775CC"/>
    <w:rsid w:val="00D87D00"/>
    <w:rsid w:val="00D94F0D"/>
    <w:rsid w:val="00D95586"/>
    <w:rsid w:val="00D95A80"/>
    <w:rsid w:val="00D97571"/>
    <w:rsid w:val="00DA1297"/>
    <w:rsid w:val="00DA424B"/>
    <w:rsid w:val="00DB3616"/>
    <w:rsid w:val="00DB75BB"/>
    <w:rsid w:val="00DC1B27"/>
    <w:rsid w:val="00DC36BC"/>
    <w:rsid w:val="00DE07FB"/>
    <w:rsid w:val="00DE20AD"/>
    <w:rsid w:val="00DE499B"/>
    <w:rsid w:val="00DE7DCB"/>
    <w:rsid w:val="00E07B79"/>
    <w:rsid w:val="00E13407"/>
    <w:rsid w:val="00E144BC"/>
    <w:rsid w:val="00E210A2"/>
    <w:rsid w:val="00E231D6"/>
    <w:rsid w:val="00E301A5"/>
    <w:rsid w:val="00E32DA7"/>
    <w:rsid w:val="00E36CA1"/>
    <w:rsid w:val="00E37E9F"/>
    <w:rsid w:val="00E43C6E"/>
    <w:rsid w:val="00E54635"/>
    <w:rsid w:val="00E55B3B"/>
    <w:rsid w:val="00E569C6"/>
    <w:rsid w:val="00E635F7"/>
    <w:rsid w:val="00E64EC1"/>
    <w:rsid w:val="00E72164"/>
    <w:rsid w:val="00E75318"/>
    <w:rsid w:val="00E833C1"/>
    <w:rsid w:val="00E859DD"/>
    <w:rsid w:val="00E928F2"/>
    <w:rsid w:val="00E92943"/>
    <w:rsid w:val="00EA7E37"/>
    <w:rsid w:val="00ED25C1"/>
    <w:rsid w:val="00EE41B8"/>
    <w:rsid w:val="00EE6FD8"/>
    <w:rsid w:val="00EE7138"/>
    <w:rsid w:val="00EF764E"/>
    <w:rsid w:val="00F00A66"/>
    <w:rsid w:val="00F02D08"/>
    <w:rsid w:val="00F03C8C"/>
    <w:rsid w:val="00F04AF4"/>
    <w:rsid w:val="00F04C93"/>
    <w:rsid w:val="00F0631F"/>
    <w:rsid w:val="00F064AF"/>
    <w:rsid w:val="00F24197"/>
    <w:rsid w:val="00F2651A"/>
    <w:rsid w:val="00F26DB1"/>
    <w:rsid w:val="00F27230"/>
    <w:rsid w:val="00F27C45"/>
    <w:rsid w:val="00F403D1"/>
    <w:rsid w:val="00F4392D"/>
    <w:rsid w:val="00F51BEF"/>
    <w:rsid w:val="00F54806"/>
    <w:rsid w:val="00F558D4"/>
    <w:rsid w:val="00F60D8E"/>
    <w:rsid w:val="00F6333B"/>
    <w:rsid w:val="00F644B8"/>
    <w:rsid w:val="00F66279"/>
    <w:rsid w:val="00F66F85"/>
    <w:rsid w:val="00F7156D"/>
    <w:rsid w:val="00F8109A"/>
    <w:rsid w:val="00FB1150"/>
    <w:rsid w:val="00FC1D85"/>
    <w:rsid w:val="00FC454F"/>
    <w:rsid w:val="00FE12A7"/>
    <w:rsid w:val="00FE3D52"/>
    <w:rsid w:val="00FE60CD"/>
    <w:rsid w:val="00FF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24972"/>
  <w15:docId w15:val="{DDF1CDDF-90E0-4532-848D-83EF3D79E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2F8E"/>
    <w:pPr>
      <w:spacing w:after="34" w:line="269" w:lineRule="auto"/>
      <w:ind w:left="368" w:hanging="368"/>
      <w:jc w:val="both"/>
    </w:pPr>
    <w:rPr>
      <w:rFonts w:ascii="Cambria" w:eastAsia="Cambria" w:hAnsi="Cambria" w:cs="Cambria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A11233"/>
    <w:pPr>
      <w:keepNext/>
      <w:keepLines/>
      <w:spacing w:after="47"/>
      <w:ind w:left="10" w:right="4" w:hanging="10"/>
      <w:jc w:val="center"/>
      <w:outlineLvl w:val="0"/>
    </w:pPr>
    <w:rPr>
      <w:rFonts w:ascii="Cambria" w:eastAsia="Cambria" w:hAnsi="Cambria" w:cs="Cambria"/>
      <w:b/>
      <w:color w:val="000000"/>
      <w:sz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B749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A11233"/>
    <w:rPr>
      <w:rFonts w:ascii="Cambria" w:eastAsia="Cambria" w:hAnsi="Cambria" w:cs="Cambria"/>
      <w:b/>
      <w:color w:val="000000"/>
      <w:sz w:val="24"/>
    </w:rPr>
  </w:style>
  <w:style w:type="paragraph" w:customStyle="1" w:styleId="Default">
    <w:name w:val="Default"/>
    <w:link w:val="DefaultZnak"/>
    <w:rsid w:val="002E05C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Standard">
    <w:name w:val="Standard"/>
    <w:rsid w:val="002E05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styleId="Bezodstpw">
    <w:name w:val="No Spacing"/>
    <w:link w:val="BezodstpwZnak"/>
    <w:qFormat/>
    <w:rsid w:val="002E05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DefaultZnak">
    <w:name w:val="Default Znak"/>
    <w:link w:val="Default"/>
    <w:uiPriority w:val="99"/>
    <w:locked/>
    <w:rsid w:val="002E05C9"/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E05C9"/>
    <w:pPr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2E05C9"/>
    <w:rPr>
      <w:rFonts w:eastAsiaTheme="minorHAnsi"/>
      <w:sz w:val="24"/>
      <w:szCs w:val="24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2E05C9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E05C9"/>
    <w:pPr>
      <w:spacing w:after="120" w:line="480" w:lineRule="auto"/>
      <w:ind w:left="283" w:firstLine="0"/>
      <w:jc w:val="left"/>
    </w:pPr>
    <w:rPr>
      <w:rFonts w:asciiTheme="minorHAnsi" w:eastAsiaTheme="minorHAnsi" w:hAnsiTheme="minorHAnsi" w:cstheme="minorBidi"/>
      <w:color w:val="auto"/>
      <w:szCs w:val="24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E05C9"/>
    <w:rPr>
      <w:rFonts w:eastAsiaTheme="minorHAnsi"/>
      <w:sz w:val="24"/>
      <w:szCs w:val="24"/>
      <w:lang w:eastAsia="en-US"/>
    </w:rPr>
  </w:style>
  <w:style w:type="character" w:customStyle="1" w:styleId="BezodstpwZnak">
    <w:name w:val="Bez odstępów Znak"/>
    <w:link w:val="Bezodstpw"/>
    <w:rsid w:val="002E05C9"/>
    <w:rPr>
      <w:rFonts w:ascii="Calibri" w:eastAsia="Calibri" w:hAnsi="Calibri" w:cs="Times New Roman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List Paragraph,Kolorowa lista — akcent 12,Średnia siatka 1 — akcent 21,sw tekst,Colorful List Accent 1,CW_Lista,Akapit z listą4"/>
    <w:basedOn w:val="Normalny"/>
    <w:link w:val="AkapitzlistZnak"/>
    <w:uiPriority w:val="99"/>
    <w:qFormat/>
    <w:rsid w:val="002E05C9"/>
    <w:pPr>
      <w:spacing w:after="0" w:line="240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Cs w:val="24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List Paragraph Znak,Kolorowa lista — akcent 12 Znak,Średnia siatka 1 — akcent 21 Znak"/>
    <w:link w:val="Akapitzlist"/>
    <w:uiPriority w:val="99"/>
    <w:qFormat/>
    <w:locked/>
    <w:rsid w:val="002E05C9"/>
    <w:rPr>
      <w:rFonts w:eastAsiaTheme="minorHAnsi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qFormat/>
    <w:rsid w:val="005D18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5D18BB"/>
    <w:pPr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5D18BB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02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0218"/>
    <w:rPr>
      <w:rFonts w:ascii="Segoe UI" w:eastAsia="Cambria" w:hAnsi="Segoe UI" w:cs="Segoe UI"/>
      <w:color w:val="000000"/>
      <w:sz w:val="18"/>
      <w:szCs w:val="18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256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25693"/>
    <w:rPr>
      <w:rFonts w:ascii="Cambria" w:eastAsia="Cambria" w:hAnsi="Cambria" w:cs="Cambria"/>
      <w:color w:val="000000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2402"/>
    <w:pPr>
      <w:spacing w:after="34"/>
      <w:ind w:left="368" w:hanging="368"/>
      <w:jc w:val="both"/>
    </w:pPr>
    <w:rPr>
      <w:rFonts w:ascii="Cambria" w:eastAsia="Cambria" w:hAnsi="Cambria" w:cs="Cambria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2402"/>
    <w:rPr>
      <w:rFonts w:ascii="Cambria" w:eastAsia="Cambria" w:hAnsi="Cambria" w:cs="Cambria"/>
      <w:b/>
      <w:bCs/>
      <w:color w:val="000000"/>
      <w:sz w:val="20"/>
      <w:szCs w:val="20"/>
    </w:rPr>
  </w:style>
  <w:style w:type="character" w:styleId="Hipercze">
    <w:name w:val="Hyperlink"/>
    <w:rsid w:val="00AB50B5"/>
    <w:rPr>
      <w:u w:val="single"/>
    </w:rPr>
  </w:style>
  <w:style w:type="character" w:styleId="Pogrubienie">
    <w:name w:val="Strong"/>
    <w:basedOn w:val="Domylnaczcionkaakapitu"/>
    <w:uiPriority w:val="22"/>
    <w:qFormat/>
    <w:rsid w:val="00AB50B5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9757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97571"/>
    <w:rPr>
      <w:rFonts w:ascii="Cambria" w:eastAsia="Cambria" w:hAnsi="Cambria" w:cs="Cambria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97571"/>
    <w:rPr>
      <w:vertAlign w:val="superscript"/>
    </w:rPr>
  </w:style>
  <w:style w:type="paragraph" w:customStyle="1" w:styleId="p2">
    <w:name w:val="p2"/>
    <w:basedOn w:val="Normalny"/>
    <w:rsid w:val="00862CC8"/>
    <w:pPr>
      <w:spacing w:after="0" w:line="240" w:lineRule="auto"/>
      <w:ind w:left="0" w:firstLine="0"/>
      <w:jc w:val="left"/>
    </w:pPr>
    <w:rPr>
      <w:rFonts w:ascii="Helvetica" w:eastAsia="Times New Roman" w:hAnsi="Helvetica" w:cs="Times New Roman"/>
      <w:color w:val="auto"/>
      <w:sz w:val="17"/>
      <w:szCs w:val="17"/>
    </w:rPr>
  </w:style>
  <w:style w:type="character" w:customStyle="1" w:styleId="s1">
    <w:name w:val="s1"/>
    <w:rsid w:val="00862CC8"/>
    <w:rPr>
      <w:rFonts w:ascii="Times" w:hAnsi="Times" w:hint="default"/>
      <w:sz w:val="17"/>
      <w:szCs w:val="17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F1B2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F1B27"/>
    <w:rPr>
      <w:rFonts w:ascii="Cambria" w:eastAsia="Cambria" w:hAnsi="Cambria" w:cs="Cambria"/>
      <w:color w:val="000000"/>
      <w:sz w:val="24"/>
    </w:rPr>
  </w:style>
  <w:style w:type="paragraph" w:customStyle="1" w:styleId="Standardowy1">
    <w:name w:val="Standardowy1"/>
    <w:rsid w:val="00E36CA1"/>
    <w:pPr>
      <w:spacing w:after="0" w:line="240" w:lineRule="auto"/>
    </w:pPr>
    <w:rPr>
      <w:rFonts w:ascii="Times New Roman" w:eastAsia="Times New Roman" w:hAnsi="Times New Roman" w:cs="Mangal"/>
      <w:sz w:val="20"/>
      <w:szCs w:val="20"/>
      <w:lang w:bidi="hi-IN"/>
    </w:rPr>
  </w:style>
  <w:style w:type="paragraph" w:customStyle="1" w:styleId="Standardowy2">
    <w:name w:val="Standardowy2"/>
    <w:rsid w:val="00E36CA1"/>
    <w:pPr>
      <w:spacing w:after="0" w:line="240" w:lineRule="auto"/>
    </w:pPr>
    <w:rPr>
      <w:rFonts w:ascii="Times New Roman" w:eastAsia="Times New Roman" w:hAnsi="Times New Roman" w:cs="Mangal"/>
      <w:sz w:val="20"/>
      <w:szCs w:val="20"/>
      <w:lang w:bidi="hi-IN"/>
    </w:rPr>
  </w:style>
  <w:style w:type="character" w:customStyle="1" w:styleId="normaltextrun">
    <w:name w:val="normaltextrun"/>
    <w:basedOn w:val="Domylnaczcionkaakapitu"/>
    <w:rsid w:val="00A63C6F"/>
  </w:style>
  <w:style w:type="paragraph" w:styleId="Poprawka">
    <w:name w:val="Revision"/>
    <w:hidden/>
    <w:uiPriority w:val="99"/>
    <w:semiHidden/>
    <w:rsid w:val="00AE129F"/>
    <w:pPr>
      <w:spacing w:after="0" w:line="240" w:lineRule="auto"/>
    </w:pPr>
    <w:rPr>
      <w:rFonts w:ascii="Cambria" w:eastAsia="Cambria" w:hAnsi="Cambria" w:cs="Cambria"/>
      <w:color w:val="000000"/>
      <w:sz w:val="24"/>
    </w:rPr>
  </w:style>
  <w:style w:type="character" w:customStyle="1" w:styleId="TekstkomentarzaZnak1">
    <w:name w:val="Tekst komentarza Znak1"/>
    <w:basedOn w:val="Domylnaczcionkaakapitu"/>
    <w:uiPriority w:val="99"/>
    <w:semiHidden/>
    <w:locked/>
    <w:rsid w:val="002C415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9753E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49753E"/>
    <w:rPr>
      <w:rFonts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F269D"/>
    <w:rPr>
      <w:color w:val="605E5C"/>
      <w:shd w:val="clear" w:color="auto" w:fill="E1DFDD"/>
    </w:rPr>
  </w:style>
  <w:style w:type="paragraph" w:customStyle="1" w:styleId="Jasnasiatkaakcent31">
    <w:name w:val="Jasna siatka — akcent 31"/>
    <w:basedOn w:val="Normalny"/>
    <w:rsid w:val="00DC36BC"/>
    <w:pPr>
      <w:suppressAutoHyphens/>
      <w:spacing w:after="200" w:line="276" w:lineRule="auto"/>
      <w:ind w:left="720" w:firstLine="0"/>
      <w:contextualSpacing/>
      <w:jc w:val="left"/>
    </w:pPr>
    <w:rPr>
      <w:rFonts w:ascii="Calibri" w:eastAsia="Calibri" w:hAnsi="Calibri" w:cs="Calibri"/>
      <w:color w:val="auto"/>
      <w:sz w:val="22"/>
      <w:lang w:eastAsia="zh-C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7E52"/>
    <w:pPr>
      <w:numPr>
        <w:ilvl w:val="1"/>
      </w:numPr>
      <w:spacing w:after="160"/>
      <w:ind w:left="368" w:hanging="368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D67E52"/>
    <w:rPr>
      <w:color w:val="5A5A5A" w:themeColor="text1" w:themeTint="A5"/>
      <w:spacing w:val="15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62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626B"/>
    <w:rPr>
      <w:rFonts w:ascii="Cambria" w:eastAsia="Cambria" w:hAnsi="Cambria" w:cs="Cambria"/>
      <w:color w:val="000000"/>
      <w:sz w:val="24"/>
    </w:rPr>
  </w:style>
  <w:style w:type="paragraph" w:styleId="NormalnyWeb">
    <w:name w:val="Normal (Web)"/>
    <w:basedOn w:val="Normalny"/>
    <w:uiPriority w:val="99"/>
    <w:semiHidden/>
    <w:unhideWhenUsed/>
    <w:rsid w:val="00EE41B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BB7492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character" w:customStyle="1" w:styleId="Znakiprzypiswdolnych">
    <w:name w:val="Znaki przypisów dolnych"/>
    <w:qFormat/>
    <w:rsid w:val="00C421D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3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25FE6-600B-4CEA-B335-EE6156B13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11</Pages>
  <Words>3832</Words>
  <Characters>22997</Characters>
  <Application>Microsoft Office Word</Application>
  <DocSecurity>0</DocSecurity>
  <Lines>191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Karolina Dyś</cp:lastModifiedBy>
  <cp:revision>66</cp:revision>
  <cp:lastPrinted>2025-02-20T15:42:00Z</cp:lastPrinted>
  <dcterms:created xsi:type="dcterms:W3CDTF">2024-08-16T08:50:00Z</dcterms:created>
  <dcterms:modified xsi:type="dcterms:W3CDTF">2026-04-20T22:10:00Z</dcterms:modified>
</cp:coreProperties>
</file>